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FF17" w14:textId="61BFC003" w:rsidR="006A07B6" w:rsidRPr="00D65F1E" w:rsidRDefault="00807417" w:rsidP="000534FC">
      <w:pPr>
        <w:spacing w:after="0"/>
        <w:jc w:val="center"/>
        <w:rPr>
          <w:rFonts w:ascii="Aptos" w:hAnsi="Aptos"/>
          <w:lang w:val="pl-PL"/>
        </w:rPr>
      </w:pPr>
      <w:r w:rsidRPr="00BC3CDE">
        <w:rPr>
          <w:rFonts w:ascii="Aptos" w:hAnsi="Aptos"/>
          <w:b/>
          <w:sz w:val="32"/>
          <w:szCs w:val="32"/>
          <w:lang w:val="pl-PL"/>
        </w:rPr>
        <w:t xml:space="preserve">DEKLARACJA </w:t>
      </w:r>
      <w:r w:rsidR="00B244A2">
        <w:rPr>
          <w:rFonts w:ascii="Aptos" w:hAnsi="Aptos"/>
          <w:b/>
          <w:sz w:val="32"/>
          <w:szCs w:val="32"/>
          <w:lang w:val="pl-PL"/>
        </w:rPr>
        <w:br/>
      </w:r>
      <w:r w:rsidR="00B244A2" w:rsidRPr="00B244A2">
        <w:rPr>
          <w:rFonts w:ascii="Aptos" w:hAnsi="Aptos"/>
          <w:lang w:val="pl-PL"/>
        </w:rPr>
        <w:t>chęci udziału w projekcie</w:t>
      </w:r>
      <w:r w:rsidR="00B244A2">
        <w:rPr>
          <w:rFonts w:ascii="Aptos" w:hAnsi="Aptos"/>
          <w:lang w:val="pl-PL"/>
        </w:rPr>
        <w:t xml:space="preserve"> </w:t>
      </w:r>
      <w:r w:rsidR="00BC3CDE">
        <w:rPr>
          <w:rFonts w:ascii="Aptos" w:hAnsi="Aptos"/>
          <w:lang w:val="pl-PL"/>
        </w:rPr>
        <w:t>b</w:t>
      </w:r>
      <w:r w:rsidR="009C7BFB" w:rsidRPr="00D65F1E">
        <w:rPr>
          <w:rFonts w:ascii="Aptos" w:hAnsi="Aptos"/>
          <w:lang w:val="pl-PL"/>
        </w:rPr>
        <w:t xml:space="preserve">udowy przydomowych oczyszczalni </w:t>
      </w:r>
      <w:r w:rsidR="00D65F1E" w:rsidRPr="00D65F1E">
        <w:rPr>
          <w:rFonts w:ascii="Aptos" w:hAnsi="Aptos"/>
          <w:lang w:val="pl-PL"/>
        </w:rPr>
        <w:t>ścieków</w:t>
      </w:r>
      <w:r w:rsidR="009C7BFB" w:rsidRPr="00D65F1E">
        <w:rPr>
          <w:rFonts w:ascii="Aptos" w:hAnsi="Aptos"/>
          <w:lang w:val="pl-PL"/>
        </w:rPr>
        <w:t xml:space="preserve"> (POS)</w:t>
      </w:r>
      <w:r w:rsidR="00D65F1E">
        <w:rPr>
          <w:rFonts w:ascii="Aptos" w:hAnsi="Aptos"/>
          <w:lang w:val="pl-PL"/>
        </w:rPr>
        <w:t xml:space="preserve"> </w:t>
      </w:r>
      <w:r w:rsidR="00B244A2">
        <w:rPr>
          <w:rFonts w:ascii="Aptos" w:hAnsi="Aptos"/>
          <w:lang w:val="pl-PL"/>
        </w:rPr>
        <w:br/>
      </w:r>
      <w:r w:rsidR="009C7BFB" w:rsidRPr="00D65F1E">
        <w:rPr>
          <w:rFonts w:ascii="Aptos" w:hAnsi="Aptos"/>
          <w:lang w:val="pl-PL"/>
        </w:rPr>
        <w:t xml:space="preserve">w ramach PS WPR 2023–2027, </w:t>
      </w:r>
      <w:r w:rsidR="00D65F1E" w:rsidRPr="00D65F1E">
        <w:rPr>
          <w:rFonts w:ascii="Aptos" w:hAnsi="Aptos"/>
          <w:lang w:val="pl-PL"/>
        </w:rPr>
        <w:t>działanie</w:t>
      </w:r>
      <w:r w:rsidR="009C7BFB" w:rsidRPr="00D65F1E">
        <w:rPr>
          <w:rFonts w:ascii="Aptos" w:hAnsi="Aptos"/>
          <w:lang w:val="pl-PL"/>
        </w:rPr>
        <w:t xml:space="preserve"> I.10.10 „Infrastruktura na obszarach wiejskich”</w:t>
      </w:r>
    </w:p>
    <w:p w14:paraId="264ED63F" w14:textId="77777777" w:rsidR="006A07B6" w:rsidRPr="00AA7CA4" w:rsidRDefault="00807417" w:rsidP="00D65F1E">
      <w:pPr>
        <w:spacing w:after="0"/>
        <w:jc w:val="both"/>
        <w:rPr>
          <w:rFonts w:ascii="Aptos" w:hAnsi="Aptos"/>
          <w:sz w:val="16"/>
          <w:szCs w:val="16"/>
          <w:lang w:val="pl-PL"/>
        </w:rPr>
      </w:pPr>
      <w:r w:rsidRPr="00D65F1E">
        <w:rPr>
          <w:rFonts w:ascii="Aptos" w:hAnsi="Aptos"/>
          <w:lang w:val="pl-PL"/>
        </w:rPr>
        <w:t xml:space="preserve"> </w:t>
      </w:r>
    </w:p>
    <w:p w14:paraId="327B897C" w14:textId="5C452F0E" w:rsidR="00D17F46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 xml:space="preserve">Niniejszy formularz stanowi </w:t>
      </w:r>
      <w:r w:rsidR="00D65F1E" w:rsidRPr="00D65F1E">
        <w:rPr>
          <w:rFonts w:ascii="Aptos" w:hAnsi="Aptos"/>
          <w:lang w:val="pl-PL"/>
        </w:rPr>
        <w:t>wstępną</w:t>
      </w:r>
      <w:r w:rsidRPr="00D65F1E">
        <w:rPr>
          <w:rFonts w:ascii="Aptos" w:hAnsi="Aptos"/>
          <w:lang w:val="pl-PL"/>
        </w:rPr>
        <w:t xml:space="preserve"> deklaracj</w:t>
      </w:r>
      <w:r w:rsidR="00BB0531">
        <w:rPr>
          <w:rFonts w:ascii="Aptos" w:hAnsi="Aptos"/>
          <w:lang w:val="pl-PL"/>
        </w:rPr>
        <w:t>ę</w:t>
      </w:r>
      <w:r w:rsidRPr="00D65F1E">
        <w:rPr>
          <w:rFonts w:ascii="Aptos" w:hAnsi="Aptos"/>
          <w:lang w:val="pl-PL"/>
        </w:rPr>
        <w:t xml:space="preserve"> uczestnictwa i </w:t>
      </w:r>
      <w:r w:rsidR="00D65F1E" w:rsidRPr="00D65F1E">
        <w:rPr>
          <w:rFonts w:ascii="Aptos" w:hAnsi="Aptos"/>
          <w:lang w:val="pl-PL"/>
        </w:rPr>
        <w:t>współfinansowania</w:t>
      </w:r>
      <w:r w:rsidRPr="00D65F1E">
        <w:rPr>
          <w:rFonts w:ascii="Aptos" w:hAnsi="Aptos"/>
          <w:lang w:val="pl-PL"/>
        </w:rPr>
        <w:t xml:space="preserve"> w gminnym projekcie budowy przydomowych oczyszczalni </w:t>
      </w:r>
      <w:r w:rsidR="00D65F1E" w:rsidRPr="00D65F1E">
        <w:rPr>
          <w:rFonts w:ascii="Aptos" w:hAnsi="Aptos"/>
          <w:lang w:val="pl-PL"/>
        </w:rPr>
        <w:t>ścieków</w:t>
      </w:r>
      <w:r w:rsidR="00D17F46">
        <w:rPr>
          <w:rFonts w:ascii="Aptos" w:hAnsi="Aptos"/>
          <w:lang w:val="pl-PL"/>
        </w:rPr>
        <w:t xml:space="preserve">. </w:t>
      </w:r>
    </w:p>
    <w:p w14:paraId="397DEDE7" w14:textId="48561F95" w:rsidR="006A07B6" w:rsidRPr="00D65F1E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 xml:space="preserve">Dane </w:t>
      </w:r>
      <w:r w:rsidR="00D65F1E" w:rsidRPr="00D65F1E">
        <w:rPr>
          <w:rFonts w:ascii="Aptos" w:hAnsi="Aptos"/>
          <w:lang w:val="pl-PL"/>
        </w:rPr>
        <w:t>posłużą</w:t>
      </w:r>
      <w:r w:rsidRPr="00D65F1E">
        <w:rPr>
          <w:rFonts w:ascii="Aptos" w:hAnsi="Aptos"/>
          <w:lang w:val="pl-PL"/>
        </w:rPr>
        <w:t xml:space="preserve"> do weryfikacji formalno-prawnej i technicznej oraz do przygotowania dokumentacji projektowej i wniosku o dofinansowanie, zgodnie z </w:t>
      </w:r>
      <w:r w:rsidR="00D65F1E" w:rsidRPr="00D65F1E">
        <w:rPr>
          <w:rFonts w:ascii="Aptos" w:hAnsi="Aptos"/>
          <w:lang w:val="pl-PL"/>
        </w:rPr>
        <w:t>ogłoszeniem</w:t>
      </w:r>
      <w:r w:rsidRPr="00D65F1E">
        <w:rPr>
          <w:rFonts w:ascii="Aptos" w:hAnsi="Aptos"/>
          <w:lang w:val="pl-PL"/>
        </w:rPr>
        <w:t xml:space="preserve"> o naborze.</w:t>
      </w:r>
    </w:p>
    <w:p w14:paraId="2F1C878B" w14:textId="77777777" w:rsidR="006A07B6" w:rsidRPr="00D65F1E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 xml:space="preserve"> </w:t>
      </w:r>
    </w:p>
    <w:p w14:paraId="7488A40D" w14:textId="13AA80CD" w:rsidR="006A07B6" w:rsidRPr="00D65F1E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b/>
          <w:lang w:val="pl-PL"/>
        </w:rPr>
        <w:t>I. Dane wnioskodawcy (</w:t>
      </w:r>
      <w:r w:rsidR="00D65F1E" w:rsidRPr="00D65F1E">
        <w:rPr>
          <w:rFonts w:ascii="Aptos" w:hAnsi="Aptos"/>
          <w:b/>
          <w:lang w:val="pl-PL"/>
        </w:rPr>
        <w:t>właściciela</w:t>
      </w:r>
      <w:r w:rsidRPr="00D65F1E">
        <w:rPr>
          <w:rFonts w:ascii="Aptos" w:hAnsi="Aptos"/>
          <w:b/>
          <w:lang w:val="pl-PL"/>
        </w:rPr>
        <w:t>/</w:t>
      </w:r>
      <w:r w:rsidR="00D65F1E" w:rsidRPr="00D65F1E">
        <w:rPr>
          <w:rFonts w:ascii="Aptos" w:hAnsi="Aptos"/>
          <w:b/>
          <w:lang w:val="pl-PL"/>
        </w:rPr>
        <w:t>współwłaściciela</w:t>
      </w:r>
      <w:r w:rsidRPr="00D65F1E">
        <w:rPr>
          <w:rFonts w:ascii="Aptos" w:hAnsi="Aptos"/>
          <w:b/>
          <w:lang w:val="pl-PL"/>
        </w:rPr>
        <w:t>)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6A07B6" w:rsidRPr="00D65F1E" w14:paraId="0EE2D070" w14:textId="77777777" w:rsidTr="006072CA">
        <w:tc>
          <w:tcPr>
            <w:tcW w:w="4106" w:type="dxa"/>
          </w:tcPr>
          <w:p w14:paraId="390A8EA5" w14:textId="60B7E0B7" w:rsidR="006A07B6" w:rsidRPr="00D65F1E" w:rsidRDefault="00FF36C8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>
              <w:rPr>
                <w:rFonts w:ascii="Aptos" w:hAnsi="Aptos"/>
              </w:rPr>
              <w:t>Nazwisko</w:t>
            </w:r>
            <w:proofErr w:type="spellEnd"/>
            <w:r>
              <w:rPr>
                <w:rFonts w:ascii="Aptos" w:hAnsi="Aptos"/>
              </w:rPr>
              <w:t xml:space="preserve"> i </w:t>
            </w:r>
            <w:proofErr w:type="spellStart"/>
            <w:r>
              <w:rPr>
                <w:rFonts w:ascii="Aptos" w:hAnsi="Aptos"/>
              </w:rPr>
              <w:t>imię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</w:p>
        </w:tc>
        <w:tc>
          <w:tcPr>
            <w:tcW w:w="5245" w:type="dxa"/>
          </w:tcPr>
          <w:p w14:paraId="650F1699" w14:textId="46BB55CD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77AD8483" w14:textId="77777777" w:rsidTr="006072CA">
        <w:tc>
          <w:tcPr>
            <w:tcW w:w="4106" w:type="dxa"/>
          </w:tcPr>
          <w:p w14:paraId="2E631EE6" w14:textId="0F025CE1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 xml:space="preserve">PESEL </w:t>
            </w:r>
          </w:p>
        </w:tc>
        <w:tc>
          <w:tcPr>
            <w:tcW w:w="5245" w:type="dxa"/>
          </w:tcPr>
          <w:p w14:paraId="2BA5189A" w14:textId="130BF333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2E6C263E" w14:textId="77777777" w:rsidTr="006072CA">
        <w:tc>
          <w:tcPr>
            <w:tcW w:w="4106" w:type="dxa"/>
          </w:tcPr>
          <w:p w14:paraId="56C19B1C" w14:textId="5C6EA07D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 xml:space="preserve">Adres </w:t>
            </w:r>
            <w:proofErr w:type="spellStart"/>
            <w:r w:rsidRPr="00D65F1E">
              <w:rPr>
                <w:rFonts w:ascii="Aptos" w:hAnsi="Aptos"/>
              </w:rPr>
              <w:t>zamieszkania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r w:rsidR="00FF36C8">
              <w:rPr>
                <w:rFonts w:ascii="Aptos" w:hAnsi="Aptos"/>
              </w:rPr>
              <w:t>(</w:t>
            </w:r>
            <w:proofErr w:type="spellStart"/>
            <w:r w:rsidR="00FF36C8">
              <w:rPr>
                <w:rFonts w:ascii="Aptos" w:hAnsi="Aptos"/>
              </w:rPr>
              <w:t>kod</w:t>
            </w:r>
            <w:proofErr w:type="spellEnd"/>
            <w:r w:rsidR="00FF36C8">
              <w:rPr>
                <w:rFonts w:ascii="Aptos" w:hAnsi="Aptos"/>
              </w:rPr>
              <w:t xml:space="preserve">, </w:t>
            </w:r>
            <w:proofErr w:type="spellStart"/>
            <w:r w:rsidR="00FF36C8">
              <w:rPr>
                <w:rFonts w:ascii="Aptos" w:hAnsi="Aptos"/>
              </w:rPr>
              <w:t>miejscowość</w:t>
            </w:r>
            <w:proofErr w:type="spellEnd"/>
            <w:r w:rsidR="00FF36C8">
              <w:rPr>
                <w:rFonts w:ascii="Aptos" w:hAnsi="Aptos"/>
              </w:rPr>
              <w:t xml:space="preserve">, </w:t>
            </w:r>
            <w:proofErr w:type="spellStart"/>
            <w:r w:rsidR="00FF36C8">
              <w:rPr>
                <w:rFonts w:ascii="Aptos" w:hAnsi="Aptos"/>
              </w:rPr>
              <w:t>ulica</w:t>
            </w:r>
            <w:proofErr w:type="spellEnd"/>
            <w:r w:rsidR="00FF36C8">
              <w:rPr>
                <w:rFonts w:ascii="Aptos" w:hAnsi="Aptos"/>
              </w:rPr>
              <w:t xml:space="preserve">, </w:t>
            </w:r>
            <w:proofErr w:type="spellStart"/>
            <w:r w:rsidR="00FF36C8">
              <w:rPr>
                <w:rFonts w:ascii="Aptos" w:hAnsi="Aptos"/>
              </w:rPr>
              <w:t>numer</w:t>
            </w:r>
            <w:proofErr w:type="spellEnd"/>
            <w:r w:rsidR="00FF36C8">
              <w:rPr>
                <w:rFonts w:ascii="Aptos" w:hAnsi="Aptos"/>
              </w:rPr>
              <w:t>)</w:t>
            </w:r>
          </w:p>
        </w:tc>
        <w:tc>
          <w:tcPr>
            <w:tcW w:w="5245" w:type="dxa"/>
          </w:tcPr>
          <w:p w14:paraId="5C687562" w14:textId="07314FF7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552CF308" w14:textId="77777777" w:rsidTr="006072CA">
        <w:tc>
          <w:tcPr>
            <w:tcW w:w="4106" w:type="dxa"/>
          </w:tcPr>
          <w:p w14:paraId="0603D2BF" w14:textId="77777777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Telefon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Pr="00D65F1E">
              <w:rPr>
                <w:rFonts w:ascii="Aptos" w:hAnsi="Aptos"/>
              </w:rPr>
              <w:t>kontaktowy</w:t>
            </w:r>
            <w:proofErr w:type="spellEnd"/>
          </w:p>
        </w:tc>
        <w:tc>
          <w:tcPr>
            <w:tcW w:w="5245" w:type="dxa"/>
          </w:tcPr>
          <w:p w14:paraId="5BB8A208" w14:textId="072B0A40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54A35695" w14:textId="77777777" w:rsidTr="006072CA">
        <w:tc>
          <w:tcPr>
            <w:tcW w:w="4106" w:type="dxa"/>
          </w:tcPr>
          <w:p w14:paraId="387469DA" w14:textId="77777777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>Adres e-mail</w:t>
            </w:r>
          </w:p>
        </w:tc>
        <w:tc>
          <w:tcPr>
            <w:tcW w:w="5245" w:type="dxa"/>
          </w:tcPr>
          <w:p w14:paraId="650D91E8" w14:textId="35911219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9C7BFB" w14:paraId="6736DA3A" w14:textId="77777777" w:rsidTr="006072CA">
        <w:tc>
          <w:tcPr>
            <w:tcW w:w="4106" w:type="dxa"/>
          </w:tcPr>
          <w:p w14:paraId="193D8226" w14:textId="481BA238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Tytu</w:t>
            </w:r>
            <w:r w:rsidR="00FF36C8">
              <w:rPr>
                <w:rFonts w:ascii="Aptos" w:hAnsi="Aptos"/>
              </w:rPr>
              <w:t>ł</w:t>
            </w:r>
            <w:proofErr w:type="spellEnd"/>
            <w:r w:rsidRPr="00D65F1E">
              <w:rPr>
                <w:rFonts w:ascii="Aptos" w:hAnsi="Aptos"/>
              </w:rPr>
              <w:t xml:space="preserve"> prawny do </w:t>
            </w:r>
            <w:proofErr w:type="spellStart"/>
            <w:r w:rsidRPr="00D65F1E">
              <w:rPr>
                <w:rFonts w:ascii="Aptos" w:hAnsi="Aptos"/>
              </w:rPr>
              <w:t>nieruchomosci</w:t>
            </w:r>
            <w:proofErr w:type="spellEnd"/>
          </w:p>
        </w:tc>
        <w:tc>
          <w:tcPr>
            <w:tcW w:w="5245" w:type="dxa"/>
          </w:tcPr>
          <w:p w14:paraId="4A3E9DC7" w14:textId="4D0E437F" w:rsidR="00CE6156" w:rsidRDefault="00000000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sdt>
              <w:sdtPr>
                <w:rPr>
                  <w:rFonts w:ascii="Aptos" w:hAnsi="Aptos"/>
                  <w:lang w:val="pl-PL"/>
                </w:rPr>
                <w:id w:val="-103688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E6156" w:rsidRPr="00D65F1E">
              <w:rPr>
                <w:rFonts w:ascii="Aptos" w:hAnsi="Aptos"/>
                <w:lang w:val="pl-PL"/>
              </w:rPr>
              <w:t xml:space="preserve"> </w:t>
            </w:r>
            <w:r w:rsidR="00D65F1E" w:rsidRPr="00D65F1E">
              <w:rPr>
                <w:rFonts w:ascii="Aptos" w:hAnsi="Aptos"/>
                <w:lang w:val="pl-PL"/>
              </w:rPr>
              <w:t>własność</w:t>
            </w:r>
            <w:r w:rsidR="00CE6156" w:rsidRPr="00D65F1E">
              <w:rPr>
                <w:rFonts w:ascii="Aptos" w:hAnsi="Aptos"/>
                <w:lang w:val="pl-PL"/>
              </w:rPr>
              <w:t xml:space="preserve">  </w:t>
            </w:r>
            <w:sdt>
              <w:sdtPr>
                <w:rPr>
                  <w:rFonts w:ascii="Aptos" w:hAnsi="Aptos"/>
                  <w:lang w:val="pl-PL"/>
                </w:rPr>
                <w:id w:val="-146456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E6156" w:rsidRPr="00D65F1E">
              <w:rPr>
                <w:rFonts w:ascii="Aptos" w:hAnsi="Aptos"/>
                <w:lang w:val="pl-PL"/>
              </w:rPr>
              <w:t xml:space="preserve"> </w:t>
            </w:r>
            <w:r w:rsidR="00D65F1E" w:rsidRPr="00D65F1E">
              <w:rPr>
                <w:rFonts w:ascii="Aptos" w:hAnsi="Aptos"/>
                <w:lang w:val="pl-PL"/>
              </w:rPr>
              <w:t>współwłasność</w:t>
            </w:r>
            <w:r w:rsidR="00CE6156" w:rsidRPr="00D65F1E">
              <w:rPr>
                <w:rFonts w:ascii="Aptos" w:hAnsi="Aptos"/>
                <w:lang w:val="pl-PL"/>
              </w:rPr>
              <w:t xml:space="preserve">  </w:t>
            </w:r>
          </w:p>
          <w:p w14:paraId="67B6B47C" w14:textId="5B6CFADA" w:rsidR="006A07B6" w:rsidRPr="00D65F1E" w:rsidRDefault="00000000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sdt>
              <w:sdtPr>
                <w:rPr>
                  <w:rFonts w:ascii="Aptos" w:hAnsi="Aptos"/>
                  <w:lang w:val="pl-PL"/>
                </w:rPr>
                <w:id w:val="-47908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2CA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D65F1E" w:rsidRPr="00D65F1E">
              <w:rPr>
                <w:rFonts w:ascii="Aptos" w:hAnsi="Aptos"/>
                <w:lang w:val="pl-PL"/>
              </w:rPr>
              <w:t>użytkowanie</w:t>
            </w:r>
            <w:r w:rsidR="00CE6156" w:rsidRPr="00D65F1E">
              <w:rPr>
                <w:rFonts w:ascii="Aptos" w:hAnsi="Aptos"/>
                <w:lang w:val="pl-PL"/>
              </w:rPr>
              <w:t xml:space="preserve"> wieczyste  </w:t>
            </w:r>
            <w:sdt>
              <w:sdtPr>
                <w:rPr>
                  <w:rFonts w:ascii="Aptos" w:hAnsi="Aptos"/>
                  <w:lang w:val="pl-PL"/>
                </w:rPr>
                <w:id w:val="142584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E6156" w:rsidRPr="00D65F1E">
              <w:rPr>
                <w:rFonts w:ascii="Aptos" w:hAnsi="Aptos"/>
                <w:lang w:val="pl-PL"/>
              </w:rPr>
              <w:t xml:space="preserve"> inny: </w:t>
            </w:r>
          </w:p>
        </w:tc>
      </w:tr>
    </w:tbl>
    <w:p w14:paraId="3E5ED377" w14:textId="77777777" w:rsidR="006A07B6" w:rsidRPr="00AA7CA4" w:rsidRDefault="00807417" w:rsidP="00D65F1E">
      <w:pPr>
        <w:spacing w:after="0"/>
        <w:jc w:val="both"/>
        <w:rPr>
          <w:rFonts w:ascii="Aptos" w:hAnsi="Aptos"/>
          <w:sz w:val="14"/>
          <w:szCs w:val="14"/>
          <w:lang w:val="pl-PL"/>
        </w:rPr>
      </w:pPr>
      <w:r w:rsidRPr="00D65F1E">
        <w:rPr>
          <w:rFonts w:ascii="Aptos" w:hAnsi="Aptos"/>
          <w:lang w:val="pl-PL"/>
        </w:rPr>
        <w:t xml:space="preserve"> </w:t>
      </w:r>
    </w:p>
    <w:p w14:paraId="56E34163" w14:textId="345CB30F" w:rsidR="006A07B6" w:rsidRPr="00D65F1E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b/>
          <w:lang w:val="pl-PL"/>
        </w:rPr>
        <w:t xml:space="preserve">II. Dane </w:t>
      </w:r>
      <w:r w:rsidR="00D65F1E" w:rsidRPr="00D65F1E">
        <w:rPr>
          <w:rFonts w:ascii="Aptos" w:hAnsi="Aptos"/>
          <w:b/>
          <w:lang w:val="pl-PL"/>
        </w:rPr>
        <w:t>współwłaściciel</w:t>
      </w:r>
      <w:r w:rsidR="000534FC">
        <w:rPr>
          <w:rFonts w:ascii="Aptos" w:hAnsi="Aptos"/>
          <w:b/>
          <w:lang w:val="pl-PL"/>
        </w:rPr>
        <w:t>i</w:t>
      </w:r>
      <w:r w:rsidRPr="00D65F1E">
        <w:rPr>
          <w:rFonts w:ascii="Aptos" w:hAnsi="Aptos"/>
          <w:b/>
          <w:lang w:val="pl-PL"/>
        </w:rPr>
        <w:t xml:space="preserve"> (</w:t>
      </w:r>
      <w:r w:rsidR="00D65F1E" w:rsidRPr="00D65F1E">
        <w:rPr>
          <w:rFonts w:ascii="Aptos" w:hAnsi="Aptos"/>
          <w:b/>
          <w:lang w:val="pl-PL"/>
        </w:rPr>
        <w:t>jeśli</w:t>
      </w:r>
      <w:r w:rsidRPr="00D65F1E">
        <w:rPr>
          <w:rFonts w:ascii="Aptos" w:hAnsi="Aptos"/>
          <w:b/>
          <w:lang w:val="pl-PL"/>
        </w:rPr>
        <w:t xml:space="preserve"> dotyczy)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6A07B6" w:rsidRPr="00D65F1E" w14:paraId="5E6B81FD" w14:textId="77777777" w:rsidTr="006072CA">
        <w:tc>
          <w:tcPr>
            <w:tcW w:w="4106" w:type="dxa"/>
          </w:tcPr>
          <w:p w14:paraId="675065E7" w14:textId="4DF1E5F1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Imi</w:t>
            </w:r>
            <w:r w:rsidR="009C7BFB">
              <w:rPr>
                <w:rFonts w:ascii="Aptos" w:hAnsi="Aptos"/>
              </w:rPr>
              <w:t>ę</w:t>
            </w:r>
            <w:proofErr w:type="spellEnd"/>
            <w:r w:rsidRPr="00D65F1E">
              <w:rPr>
                <w:rFonts w:ascii="Aptos" w:hAnsi="Aptos"/>
              </w:rPr>
              <w:t xml:space="preserve"> i </w:t>
            </w:r>
            <w:proofErr w:type="spellStart"/>
            <w:r w:rsidRPr="00D65F1E">
              <w:rPr>
                <w:rFonts w:ascii="Aptos" w:hAnsi="Aptos"/>
              </w:rPr>
              <w:t>nazwisko</w:t>
            </w:r>
            <w:proofErr w:type="spellEnd"/>
          </w:p>
        </w:tc>
        <w:tc>
          <w:tcPr>
            <w:tcW w:w="5245" w:type="dxa"/>
          </w:tcPr>
          <w:p w14:paraId="12624130" w14:textId="3B522B02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3AEFE560" w14:textId="77777777" w:rsidTr="006072CA">
        <w:tc>
          <w:tcPr>
            <w:tcW w:w="4106" w:type="dxa"/>
          </w:tcPr>
          <w:p w14:paraId="5D669F8D" w14:textId="77777777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>PESEL</w:t>
            </w:r>
          </w:p>
        </w:tc>
        <w:tc>
          <w:tcPr>
            <w:tcW w:w="5245" w:type="dxa"/>
          </w:tcPr>
          <w:p w14:paraId="4503B97E" w14:textId="52F2A9B2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D65F1E" w14:paraId="2F879841" w14:textId="77777777" w:rsidTr="006072CA">
        <w:tc>
          <w:tcPr>
            <w:tcW w:w="4106" w:type="dxa"/>
          </w:tcPr>
          <w:p w14:paraId="203F5C1C" w14:textId="77777777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Telefon</w:t>
            </w:r>
            <w:proofErr w:type="spellEnd"/>
            <w:r w:rsidRPr="00D65F1E">
              <w:rPr>
                <w:rFonts w:ascii="Aptos" w:hAnsi="Aptos"/>
              </w:rPr>
              <w:t xml:space="preserve"> / e-mail</w:t>
            </w:r>
          </w:p>
        </w:tc>
        <w:tc>
          <w:tcPr>
            <w:tcW w:w="5245" w:type="dxa"/>
          </w:tcPr>
          <w:p w14:paraId="39BD558B" w14:textId="497F8D40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</w:tbl>
    <w:p w14:paraId="7FE8B885" w14:textId="77777777" w:rsidR="006A07B6" w:rsidRPr="000F557A" w:rsidRDefault="00807417" w:rsidP="00D65F1E">
      <w:pPr>
        <w:spacing w:after="0"/>
        <w:jc w:val="both"/>
        <w:rPr>
          <w:rFonts w:ascii="Aptos" w:hAnsi="Aptos"/>
          <w:sz w:val="16"/>
          <w:szCs w:val="16"/>
          <w:lang w:val="pl-PL"/>
        </w:rPr>
      </w:pPr>
      <w:r w:rsidRPr="006072CA">
        <w:rPr>
          <w:rFonts w:ascii="Aptos" w:hAnsi="Aptos"/>
          <w:lang w:val="pl-PL"/>
        </w:rPr>
        <w:t xml:space="preserve">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0534FC" w:rsidRPr="00D65F1E" w14:paraId="58D6A71C" w14:textId="77777777" w:rsidTr="00E313BF">
        <w:tc>
          <w:tcPr>
            <w:tcW w:w="4106" w:type="dxa"/>
          </w:tcPr>
          <w:p w14:paraId="687E2041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Imi</w:t>
            </w:r>
            <w:r>
              <w:rPr>
                <w:rFonts w:ascii="Aptos" w:hAnsi="Aptos"/>
              </w:rPr>
              <w:t>ę</w:t>
            </w:r>
            <w:proofErr w:type="spellEnd"/>
            <w:r w:rsidRPr="00D65F1E">
              <w:rPr>
                <w:rFonts w:ascii="Aptos" w:hAnsi="Aptos"/>
              </w:rPr>
              <w:t xml:space="preserve"> i </w:t>
            </w:r>
            <w:proofErr w:type="spellStart"/>
            <w:r w:rsidRPr="00D65F1E">
              <w:rPr>
                <w:rFonts w:ascii="Aptos" w:hAnsi="Aptos"/>
              </w:rPr>
              <w:t>nazwisko</w:t>
            </w:r>
            <w:proofErr w:type="spellEnd"/>
          </w:p>
        </w:tc>
        <w:tc>
          <w:tcPr>
            <w:tcW w:w="5245" w:type="dxa"/>
          </w:tcPr>
          <w:p w14:paraId="49A84E74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0534FC" w:rsidRPr="00D65F1E" w14:paraId="6C5B86AE" w14:textId="77777777" w:rsidTr="00E313BF">
        <w:tc>
          <w:tcPr>
            <w:tcW w:w="4106" w:type="dxa"/>
          </w:tcPr>
          <w:p w14:paraId="3DD5B763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>PESEL</w:t>
            </w:r>
          </w:p>
        </w:tc>
        <w:tc>
          <w:tcPr>
            <w:tcW w:w="5245" w:type="dxa"/>
          </w:tcPr>
          <w:p w14:paraId="4AE91F1D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0534FC" w:rsidRPr="00D65F1E" w14:paraId="1FA8C530" w14:textId="77777777" w:rsidTr="00E313BF">
        <w:tc>
          <w:tcPr>
            <w:tcW w:w="4106" w:type="dxa"/>
          </w:tcPr>
          <w:p w14:paraId="0E4AB7AD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Telefon</w:t>
            </w:r>
            <w:proofErr w:type="spellEnd"/>
            <w:r w:rsidRPr="00D65F1E">
              <w:rPr>
                <w:rFonts w:ascii="Aptos" w:hAnsi="Aptos"/>
              </w:rPr>
              <w:t xml:space="preserve"> / e-mail</w:t>
            </w:r>
          </w:p>
        </w:tc>
        <w:tc>
          <w:tcPr>
            <w:tcW w:w="5245" w:type="dxa"/>
          </w:tcPr>
          <w:p w14:paraId="63752211" w14:textId="77777777" w:rsidR="000534FC" w:rsidRPr="00D65F1E" w:rsidRDefault="000534FC" w:rsidP="00E313BF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</w:tbl>
    <w:p w14:paraId="1C166016" w14:textId="77777777" w:rsidR="000534FC" w:rsidRPr="000F557A" w:rsidRDefault="000534FC" w:rsidP="00D65F1E">
      <w:pPr>
        <w:spacing w:after="0"/>
        <w:jc w:val="both"/>
        <w:rPr>
          <w:rFonts w:ascii="Aptos" w:hAnsi="Aptos"/>
          <w:sz w:val="16"/>
          <w:szCs w:val="16"/>
          <w:lang w:val="pl-PL"/>
        </w:rPr>
      </w:pPr>
    </w:p>
    <w:p w14:paraId="7EFBF8A0" w14:textId="77777777" w:rsidR="000534FC" w:rsidRPr="00AA7CA4" w:rsidRDefault="000534FC" w:rsidP="00D65F1E">
      <w:pPr>
        <w:spacing w:after="0"/>
        <w:jc w:val="both"/>
        <w:rPr>
          <w:rFonts w:ascii="Aptos" w:hAnsi="Aptos"/>
          <w:sz w:val="6"/>
          <w:szCs w:val="6"/>
          <w:lang w:val="pl-PL"/>
        </w:rPr>
      </w:pPr>
    </w:p>
    <w:p w14:paraId="1DFBCE63" w14:textId="043A8F1C" w:rsidR="006A07B6" w:rsidRPr="006072CA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6072CA">
        <w:rPr>
          <w:rFonts w:ascii="Aptos" w:hAnsi="Aptos"/>
          <w:b/>
          <w:lang w:val="pl-PL"/>
        </w:rPr>
        <w:t xml:space="preserve">III. Lokalizacja i opis </w:t>
      </w:r>
      <w:r w:rsidR="006072CA" w:rsidRPr="006072CA">
        <w:rPr>
          <w:rFonts w:ascii="Aptos" w:hAnsi="Aptos"/>
          <w:b/>
          <w:lang w:val="pl-PL"/>
        </w:rPr>
        <w:t>nieruchomości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6A07B6" w:rsidRPr="009C7BFB" w14:paraId="551BE97D" w14:textId="77777777" w:rsidTr="006072CA">
        <w:tc>
          <w:tcPr>
            <w:tcW w:w="4106" w:type="dxa"/>
          </w:tcPr>
          <w:p w14:paraId="60298068" w14:textId="27B47723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r w:rsidRPr="00D65F1E">
              <w:rPr>
                <w:rFonts w:ascii="Aptos" w:hAnsi="Aptos"/>
                <w:lang w:val="pl-PL"/>
              </w:rPr>
              <w:t xml:space="preserve">Adres </w:t>
            </w:r>
            <w:r w:rsidR="00D65F1E" w:rsidRPr="00D65F1E">
              <w:rPr>
                <w:rFonts w:ascii="Aptos" w:hAnsi="Aptos"/>
                <w:lang w:val="pl-PL"/>
              </w:rPr>
              <w:t>nieruchomości</w:t>
            </w:r>
            <w:r w:rsidR="00F832D3">
              <w:rPr>
                <w:rFonts w:ascii="Aptos" w:hAnsi="Aptos"/>
                <w:lang w:val="pl-PL"/>
              </w:rPr>
              <w:t xml:space="preserve">, </w:t>
            </w:r>
            <w:r w:rsidR="00F832D3" w:rsidRPr="00F832D3">
              <w:rPr>
                <w:rFonts w:ascii="Aptos" w:hAnsi="Aptos"/>
                <w:lang w:val="pl-PL"/>
              </w:rPr>
              <w:t>na której planuje się budowę przydomowej oczyszczalni ścieków</w:t>
            </w:r>
            <w:r w:rsidRPr="00D65F1E">
              <w:rPr>
                <w:rFonts w:ascii="Aptos" w:hAnsi="Aptos"/>
                <w:lang w:val="pl-PL"/>
              </w:rPr>
              <w:t xml:space="preserve"> </w:t>
            </w:r>
          </w:p>
        </w:tc>
        <w:tc>
          <w:tcPr>
            <w:tcW w:w="5245" w:type="dxa"/>
          </w:tcPr>
          <w:p w14:paraId="0D3790A3" w14:textId="77777777" w:rsidR="00BC3CDE" w:rsidRPr="00BC3CDE" w:rsidRDefault="00BC3CDE" w:rsidP="00BC3CDE">
            <w:pPr>
              <w:jc w:val="both"/>
              <w:rPr>
                <w:rFonts w:ascii="Aptos" w:hAnsi="Aptos"/>
                <w:sz w:val="12"/>
                <w:szCs w:val="12"/>
                <w:lang w:val="pl-PL"/>
              </w:rPr>
            </w:pPr>
          </w:p>
          <w:p w14:paraId="05D50B35" w14:textId="650BB54F" w:rsidR="00BC3CDE" w:rsidRPr="00BC3CDE" w:rsidRDefault="00BC3CDE" w:rsidP="00BC3CDE">
            <w:pPr>
              <w:jc w:val="both"/>
              <w:rPr>
                <w:rFonts w:ascii="Aptos" w:hAnsi="Aptos"/>
                <w:lang w:val="pl-PL"/>
              </w:rPr>
            </w:pPr>
            <w:r w:rsidRPr="00BC3CDE">
              <w:rPr>
                <w:rFonts w:ascii="Aptos" w:hAnsi="Aptos"/>
                <w:lang w:val="pl-PL"/>
              </w:rPr>
              <w:t>miejscowość: ………………………………</w:t>
            </w:r>
          </w:p>
          <w:p w14:paraId="591BB377" w14:textId="77777777" w:rsidR="00BC3CDE" w:rsidRPr="00BC3CDE" w:rsidRDefault="00BC3CDE" w:rsidP="00BC3CDE">
            <w:pPr>
              <w:jc w:val="both"/>
              <w:rPr>
                <w:rFonts w:ascii="Aptos" w:hAnsi="Aptos"/>
                <w:lang w:val="pl-PL"/>
              </w:rPr>
            </w:pPr>
            <w:r w:rsidRPr="00BC3CDE">
              <w:rPr>
                <w:rFonts w:ascii="Aptos" w:hAnsi="Aptos"/>
                <w:lang w:val="pl-PL"/>
              </w:rPr>
              <w:t>nr domu: ……………………………………</w:t>
            </w:r>
          </w:p>
          <w:p w14:paraId="33300AD2" w14:textId="16C0B373" w:rsidR="006A07B6" w:rsidRPr="006072CA" w:rsidRDefault="00BC3CDE" w:rsidP="00BC3CD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r w:rsidRPr="00BC3CDE">
              <w:rPr>
                <w:rFonts w:ascii="Aptos" w:hAnsi="Aptos"/>
                <w:lang w:val="pl-PL"/>
              </w:rPr>
              <w:t>ulica: ……………………………………………</w:t>
            </w:r>
          </w:p>
        </w:tc>
      </w:tr>
      <w:tr w:rsidR="006A07B6" w:rsidRPr="00D65F1E" w14:paraId="45514B74" w14:textId="77777777" w:rsidTr="00BC3CDE">
        <w:trPr>
          <w:trHeight w:val="408"/>
        </w:trPr>
        <w:tc>
          <w:tcPr>
            <w:tcW w:w="4106" w:type="dxa"/>
          </w:tcPr>
          <w:p w14:paraId="2AD93A07" w14:textId="0F33D4F3" w:rsidR="006A07B6" w:rsidRPr="00D65F1E" w:rsidRDefault="00807417" w:rsidP="00BC3CDE">
            <w:pPr>
              <w:spacing w:line="276" w:lineRule="auto"/>
              <w:rPr>
                <w:rFonts w:ascii="Aptos" w:hAnsi="Aptos"/>
              </w:rPr>
            </w:pPr>
            <w:r w:rsidRPr="00D65F1E">
              <w:rPr>
                <w:rFonts w:ascii="Aptos" w:hAnsi="Aptos"/>
              </w:rPr>
              <w:t xml:space="preserve">Nr </w:t>
            </w:r>
            <w:proofErr w:type="spellStart"/>
            <w:r w:rsidRPr="00D65F1E">
              <w:rPr>
                <w:rFonts w:ascii="Aptos" w:hAnsi="Aptos"/>
              </w:rPr>
              <w:t>ewid</w:t>
            </w:r>
            <w:r w:rsidR="00BC3CDE">
              <w:rPr>
                <w:rFonts w:ascii="Aptos" w:hAnsi="Aptos"/>
              </w:rPr>
              <w:t>e</w:t>
            </w:r>
            <w:r w:rsidRPr="00D65F1E">
              <w:rPr>
                <w:rFonts w:ascii="Aptos" w:hAnsi="Aptos"/>
              </w:rPr>
              <w:t>ncyjny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Pr="00D65F1E">
              <w:rPr>
                <w:rFonts w:ascii="Aptos" w:hAnsi="Aptos"/>
              </w:rPr>
              <w:t>dzia</w:t>
            </w:r>
            <w:r w:rsidR="00C018E8">
              <w:rPr>
                <w:rFonts w:ascii="Aptos" w:hAnsi="Aptos"/>
              </w:rPr>
              <w:t>ł</w:t>
            </w:r>
            <w:r w:rsidRPr="00D65F1E">
              <w:rPr>
                <w:rFonts w:ascii="Aptos" w:hAnsi="Aptos"/>
              </w:rPr>
              <w:t>ki</w:t>
            </w:r>
            <w:proofErr w:type="spellEnd"/>
            <w:r w:rsidR="00BC3CDE">
              <w:rPr>
                <w:rFonts w:ascii="Aptos" w:hAnsi="Aptos"/>
              </w:rPr>
              <w:t>,</w:t>
            </w:r>
            <w:r w:rsidR="00BC3CDE">
              <w:rPr>
                <w:rFonts w:ascii="Aptos" w:hAnsi="Aptos"/>
              </w:rPr>
              <w:br/>
            </w:r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Pr="00D65F1E">
              <w:rPr>
                <w:rFonts w:ascii="Aptos" w:hAnsi="Aptos"/>
              </w:rPr>
              <w:t>obr</w:t>
            </w:r>
            <w:r w:rsidR="00C018E8">
              <w:rPr>
                <w:rFonts w:ascii="Aptos" w:hAnsi="Aptos"/>
              </w:rPr>
              <w:t>ę</w:t>
            </w:r>
            <w:r w:rsidRPr="00D65F1E">
              <w:rPr>
                <w:rFonts w:ascii="Aptos" w:hAnsi="Aptos"/>
              </w:rPr>
              <w:t>b</w:t>
            </w:r>
            <w:proofErr w:type="spellEnd"/>
            <w:r w:rsidR="00BC3CDE">
              <w:rPr>
                <w:rFonts w:ascii="Aptos" w:hAnsi="Aptos"/>
              </w:rPr>
              <w:t xml:space="preserve"> </w:t>
            </w:r>
            <w:proofErr w:type="spellStart"/>
            <w:r w:rsidR="00BC3CDE">
              <w:rPr>
                <w:rFonts w:ascii="Aptos" w:hAnsi="Aptos"/>
              </w:rPr>
              <w:t>ewidencyjny</w:t>
            </w:r>
            <w:proofErr w:type="spellEnd"/>
          </w:p>
        </w:tc>
        <w:tc>
          <w:tcPr>
            <w:tcW w:w="5245" w:type="dxa"/>
          </w:tcPr>
          <w:p w14:paraId="6A93DB4F" w14:textId="5E74B767" w:rsidR="006A07B6" w:rsidRPr="00D65F1E" w:rsidRDefault="006A07B6" w:rsidP="00D65F1E">
            <w:pPr>
              <w:spacing w:line="276" w:lineRule="auto"/>
              <w:jc w:val="both"/>
              <w:rPr>
                <w:rFonts w:ascii="Aptos" w:hAnsi="Aptos"/>
              </w:rPr>
            </w:pPr>
          </w:p>
        </w:tc>
      </w:tr>
      <w:tr w:rsidR="006A07B6" w:rsidRPr="009C7BFB" w14:paraId="0D8B198A" w14:textId="77777777" w:rsidTr="00BC3CDE">
        <w:trPr>
          <w:trHeight w:val="557"/>
        </w:trPr>
        <w:tc>
          <w:tcPr>
            <w:tcW w:w="4106" w:type="dxa"/>
          </w:tcPr>
          <w:p w14:paraId="5AC86E3E" w14:textId="2AD338FE" w:rsidR="006A07B6" w:rsidRPr="00D65F1E" w:rsidRDefault="00807417" w:rsidP="00BC3CDE">
            <w:pPr>
              <w:spacing w:line="276" w:lineRule="auto"/>
              <w:rPr>
                <w:rFonts w:ascii="Aptos" w:hAnsi="Aptos"/>
                <w:lang w:val="pl-PL"/>
              </w:rPr>
            </w:pPr>
            <w:r w:rsidRPr="00D65F1E">
              <w:rPr>
                <w:rFonts w:ascii="Aptos" w:hAnsi="Aptos"/>
                <w:lang w:val="pl-PL"/>
              </w:rPr>
              <w:t xml:space="preserve">Nr </w:t>
            </w:r>
            <w:r w:rsidR="00D65F1E" w:rsidRPr="00D65F1E">
              <w:rPr>
                <w:rFonts w:ascii="Aptos" w:hAnsi="Aptos"/>
                <w:lang w:val="pl-PL"/>
              </w:rPr>
              <w:t>księgi</w:t>
            </w:r>
            <w:r w:rsidRPr="00D65F1E">
              <w:rPr>
                <w:rFonts w:ascii="Aptos" w:hAnsi="Aptos"/>
                <w:lang w:val="pl-PL"/>
              </w:rPr>
              <w:t xml:space="preserve"> wieczystej (je</w:t>
            </w:r>
            <w:r w:rsidR="00BC3CDE">
              <w:rPr>
                <w:rFonts w:ascii="Aptos" w:hAnsi="Aptos"/>
                <w:lang w:val="pl-PL"/>
              </w:rPr>
              <w:t>ś</w:t>
            </w:r>
            <w:r w:rsidRPr="00D65F1E">
              <w:rPr>
                <w:rFonts w:ascii="Aptos" w:hAnsi="Aptos"/>
                <w:lang w:val="pl-PL"/>
              </w:rPr>
              <w:t>li posiada)</w:t>
            </w:r>
          </w:p>
        </w:tc>
        <w:tc>
          <w:tcPr>
            <w:tcW w:w="5245" w:type="dxa"/>
          </w:tcPr>
          <w:p w14:paraId="563A16D7" w14:textId="013BB960" w:rsidR="006A07B6" w:rsidRPr="009C7BFB" w:rsidRDefault="006A07B6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</w:p>
        </w:tc>
      </w:tr>
      <w:tr w:rsidR="006A07B6" w:rsidRPr="009C7BFB" w14:paraId="60F7B547" w14:textId="77777777" w:rsidTr="006072CA">
        <w:tc>
          <w:tcPr>
            <w:tcW w:w="4106" w:type="dxa"/>
          </w:tcPr>
          <w:p w14:paraId="2C5F7809" w14:textId="0D62DA1E" w:rsidR="006A07B6" w:rsidRPr="00D65F1E" w:rsidRDefault="00807417" w:rsidP="00BC3CDE">
            <w:pPr>
              <w:spacing w:line="276" w:lineRule="auto"/>
              <w:rPr>
                <w:rFonts w:ascii="Aptos" w:hAnsi="Aptos"/>
                <w:lang w:val="pl-PL"/>
              </w:rPr>
            </w:pPr>
            <w:r w:rsidRPr="00D65F1E">
              <w:rPr>
                <w:rFonts w:ascii="Aptos" w:hAnsi="Aptos"/>
                <w:lang w:val="pl-PL"/>
              </w:rPr>
              <w:t xml:space="preserve">Liczba </w:t>
            </w:r>
            <w:r w:rsidR="00D65F1E" w:rsidRPr="00D65F1E">
              <w:rPr>
                <w:rFonts w:ascii="Aptos" w:hAnsi="Aptos"/>
                <w:lang w:val="pl-PL"/>
              </w:rPr>
              <w:t>osób</w:t>
            </w:r>
            <w:r w:rsidRPr="00D65F1E">
              <w:rPr>
                <w:rFonts w:ascii="Aptos" w:hAnsi="Aptos"/>
                <w:lang w:val="pl-PL"/>
              </w:rPr>
              <w:t xml:space="preserve"> </w:t>
            </w:r>
            <w:r w:rsidR="00BC3CDE" w:rsidRPr="00BC3CDE">
              <w:rPr>
                <w:rFonts w:ascii="Aptos" w:hAnsi="Aptos"/>
                <w:lang w:val="pl-PL"/>
              </w:rPr>
              <w:t>zamieszkując</w:t>
            </w:r>
            <w:r w:rsidR="00BC3CDE">
              <w:rPr>
                <w:rFonts w:ascii="Aptos" w:hAnsi="Aptos"/>
                <w:lang w:val="pl-PL"/>
              </w:rPr>
              <w:t>ych</w:t>
            </w:r>
            <w:r w:rsidR="00BC3CDE" w:rsidRPr="00BC3CDE">
              <w:rPr>
                <w:rFonts w:ascii="Aptos" w:hAnsi="Aptos"/>
                <w:lang w:val="pl-PL"/>
              </w:rPr>
              <w:t xml:space="preserve"> nieruchomość</w:t>
            </w:r>
          </w:p>
        </w:tc>
        <w:tc>
          <w:tcPr>
            <w:tcW w:w="5245" w:type="dxa"/>
          </w:tcPr>
          <w:p w14:paraId="3AF8A079" w14:textId="77777777" w:rsidR="006A07B6" w:rsidRDefault="006A07B6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</w:p>
          <w:p w14:paraId="658CADE2" w14:textId="089A4908" w:rsidR="00BC3CDE" w:rsidRPr="009C7BFB" w:rsidRDefault="00BC3CDE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</w:p>
        </w:tc>
      </w:tr>
      <w:tr w:rsidR="006A07B6" w:rsidRPr="009C7BFB" w14:paraId="26764AA7" w14:textId="77777777" w:rsidTr="006072CA">
        <w:tc>
          <w:tcPr>
            <w:tcW w:w="4106" w:type="dxa"/>
          </w:tcPr>
          <w:p w14:paraId="19F26081" w14:textId="61C5050E" w:rsidR="006A07B6" w:rsidRPr="00D65F1E" w:rsidRDefault="00D65F1E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r w:rsidRPr="00D65F1E">
              <w:rPr>
                <w:rFonts w:ascii="Aptos" w:hAnsi="Aptos"/>
                <w:lang w:val="pl-PL"/>
              </w:rPr>
              <w:t>Sposób zasilania w wodę (informacyjnie)</w:t>
            </w:r>
          </w:p>
        </w:tc>
        <w:tc>
          <w:tcPr>
            <w:tcW w:w="5245" w:type="dxa"/>
          </w:tcPr>
          <w:p w14:paraId="026CE412" w14:textId="5B0F262D" w:rsidR="006A07B6" w:rsidRPr="00D65F1E" w:rsidRDefault="00000000" w:rsidP="00BB0531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sdt>
              <w:sdtPr>
                <w:rPr>
                  <w:rFonts w:ascii="Aptos" w:hAnsi="Aptos"/>
                  <w:lang w:val="pl-PL"/>
                </w:rPr>
                <w:id w:val="1916504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E6156">
              <w:rPr>
                <w:rFonts w:ascii="Aptos" w:hAnsi="Aptos"/>
                <w:lang w:val="pl-PL"/>
              </w:rPr>
              <w:t xml:space="preserve"> </w:t>
            </w:r>
            <w:r w:rsidR="00D65F1E" w:rsidRPr="00D65F1E">
              <w:rPr>
                <w:rFonts w:ascii="Aptos" w:hAnsi="Aptos"/>
                <w:lang w:val="pl-PL"/>
              </w:rPr>
              <w:t>wodociąg</w:t>
            </w:r>
            <w:r w:rsidR="00CE6156" w:rsidRPr="00D65F1E">
              <w:rPr>
                <w:rFonts w:ascii="Aptos" w:hAnsi="Aptos"/>
                <w:lang w:val="pl-PL"/>
              </w:rPr>
              <w:t xml:space="preserve"> </w:t>
            </w:r>
            <w:sdt>
              <w:sdtPr>
                <w:rPr>
                  <w:rFonts w:ascii="Aptos" w:hAnsi="Aptos"/>
                  <w:lang w:val="pl-PL"/>
                </w:rPr>
                <w:id w:val="202220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018E8">
              <w:rPr>
                <w:rFonts w:ascii="Aptos" w:hAnsi="Aptos"/>
                <w:lang w:val="pl-PL"/>
              </w:rPr>
              <w:t xml:space="preserve"> </w:t>
            </w:r>
            <w:r w:rsidR="00CE6156" w:rsidRPr="00D65F1E">
              <w:rPr>
                <w:rFonts w:ascii="Aptos" w:hAnsi="Aptos"/>
                <w:lang w:val="pl-PL"/>
              </w:rPr>
              <w:t>studnia</w:t>
            </w:r>
            <w:r w:rsidR="00CE6156">
              <w:rPr>
                <w:rFonts w:ascii="Aptos" w:hAnsi="Aptos"/>
                <w:lang w:val="pl-PL"/>
              </w:rPr>
              <w:t xml:space="preserve"> </w:t>
            </w:r>
            <w:sdt>
              <w:sdtPr>
                <w:rPr>
                  <w:rFonts w:ascii="Aptos" w:hAnsi="Aptos"/>
                  <w:lang w:val="pl-PL"/>
                </w:rPr>
                <w:id w:val="193031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018E8">
              <w:rPr>
                <w:rFonts w:ascii="Aptos" w:hAnsi="Aptos"/>
                <w:lang w:val="pl-PL"/>
              </w:rPr>
              <w:t xml:space="preserve"> </w:t>
            </w:r>
            <w:r w:rsidR="00BB0531">
              <w:rPr>
                <w:rFonts w:ascii="Aptos" w:hAnsi="Aptos"/>
                <w:lang w:val="pl-PL"/>
              </w:rPr>
              <w:t>wodociąg +studnia</w:t>
            </w:r>
            <w:r w:rsidR="00CE6156" w:rsidRPr="00D65F1E">
              <w:rPr>
                <w:rFonts w:ascii="Aptos" w:hAnsi="Aptos"/>
                <w:lang w:val="pl-PL"/>
              </w:rPr>
              <w:t xml:space="preserve"> </w:t>
            </w:r>
            <w:sdt>
              <w:sdtPr>
                <w:rPr>
                  <w:rFonts w:ascii="Aptos" w:hAnsi="Aptos"/>
                  <w:lang w:val="pl-PL"/>
                </w:rPr>
                <w:id w:val="-784576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15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E6156" w:rsidRPr="00D65F1E">
              <w:rPr>
                <w:rFonts w:ascii="Aptos" w:hAnsi="Aptos"/>
                <w:lang w:val="pl-PL"/>
              </w:rPr>
              <w:t xml:space="preserve"> nie dotyczy</w:t>
            </w:r>
          </w:p>
        </w:tc>
      </w:tr>
      <w:tr w:rsidR="006A07B6" w:rsidRPr="00C224F6" w14:paraId="54BB82FD" w14:textId="77777777" w:rsidTr="006072CA">
        <w:tc>
          <w:tcPr>
            <w:tcW w:w="4106" w:type="dxa"/>
          </w:tcPr>
          <w:p w14:paraId="231AA06B" w14:textId="31C24087" w:rsidR="006A07B6" w:rsidRPr="00D65F1E" w:rsidRDefault="00807417" w:rsidP="00D65F1E">
            <w:pPr>
              <w:spacing w:line="276" w:lineRule="auto"/>
              <w:jc w:val="both"/>
              <w:rPr>
                <w:rFonts w:ascii="Aptos" w:hAnsi="Aptos"/>
              </w:rPr>
            </w:pPr>
            <w:proofErr w:type="spellStart"/>
            <w:r w:rsidRPr="00D65F1E">
              <w:rPr>
                <w:rFonts w:ascii="Aptos" w:hAnsi="Aptos"/>
              </w:rPr>
              <w:t>Istniej</w:t>
            </w:r>
            <w:r w:rsidR="00C018E8">
              <w:rPr>
                <w:rFonts w:ascii="Aptos" w:hAnsi="Aptos"/>
              </w:rPr>
              <w:t>ą</w:t>
            </w:r>
            <w:r w:rsidRPr="00D65F1E">
              <w:rPr>
                <w:rFonts w:ascii="Aptos" w:hAnsi="Aptos"/>
              </w:rPr>
              <w:t>cy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Pr="00D65F1E">
              <w:rPr>
                <w:rFonts w:ascii="Aptos" w:hAnsi="Aptos"/>
              </w:rPr>
              <w:t>spos</w:t>
            </w:r>
            <w:r w:rsidR="00D65F1E" w:rsidRPr="00D65F1E">
              <w:rPr>
                <w:rFonts w:ascii="Aptos" w:hAnsi="Aptos"/>
              </w:rPr>
              <w:t>ó</w:t>
            </w:r>
            <w:r w:rsidRPr="00D65F1E">
              <w:rPr>
                <w:rFonts w:ascii="Aptos" w:hAnsi="Aptos"/>
              </w:rPr>
              <w:t>b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Pr="00D65F1E">
              <w:rPr>
                <w:rFonts w:ascii="Aptos" w:hAnsi="Aptos"/>
              </w:rPr>
              <w:t>zagospodarowania</w:t>
            </w:r>
            <w:proofErr w:type="spellEnd"/>
            <w:r w:rsidRPr="00D65F1E">
              <w:rPr>
                <w:rFonts w:ascii="Aptos" w:hAnsi="Aptos"/>
              </w:rPr>
              <w:t xml:space="preserve"> </w:t>
            </w:r>
            <w:proofErr w:type="spellStart"/>
            <w:r w:rsidR="00D65F1E" w:rsidRPr="00D65F1E">
              <w:rPr>
                <w:rFonts w:ascii="Aptos" w:hAnsi="Aptos"/>
              </w:rPr>
              <w:t>ścieków</w:t>
            </w:r>
            <w:proofErr w:type="spellEnd"/>
          </w:p>
        </w:tc>
        <w:tc>
          <w:tcPr>
            <w:tcW w:w="5245" w:type="dxa"/>
          </w:tcPr>
          <w:p w14:paraId="4F88F8BE" w14:textId="415E9BB4" w:rsidR="006A07B6" w:rsidRPr="00C224F6" w:rsidRDefault="00000000" w:rsidP="00D65F1E">
            <w:pPr>
              <w:spacing w:line="276" w:lineRule="auto"/>
              <w:jc w:val="both"/>
              <w:rPr>
                <w:rFonts w:ascii="Aptos" w:hAnsi="Aptos"/>
                <w:lang w:val="pl-PL"/>
              </w:rPr>
            </w:pPr>
            <w:sdt>
              <w:sdtPr>
                <w:rPr>
                  <w:rFonts w:ascii="Aptos" w:hAnsi="Aptos"/>
                  <w:lang w:val="pl-PL"/>
                </w:rPr>
                <w:id w:val="-98986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24F6" w:rsidRPr="00C224F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224F6">
              <w:rPr>
                <w:rFonts w:ascii="Aptos" w:hAnsi="Aptos"/>
                <w:lang w:val="pl-PL"/>
              </w:rPr>
              <w:t xml:space="preserve"> b</w:t>
            </w:r>
            <w:r w:rsidR="00C018E8" w:rsidRPr="00C224F6">
              <w:rPr>
                <w:rFonts w:ascii="Aptos" w:hAnsi="Aptos"/>
                <w:lang w:val="pl-PL"/>
              </w:rPr>
              <w:t>ezodpływowy zbiornik</w:t>
            </w:r>
            <w:r w:rsidR="00C224F6">
              <w:rPr>
                <w:rFonts w:ascii="Aptos" w:hAnsi="Aptos"/>
                <w:lang w:val="pl-PL"/>
              </w:rPr>
              <w:t xml:space="preserve"> </w:t>
            </w:r>
            <w:sdt>
              <w:sdtPr>
                <w:rPr>
                  <w:rFonts w:ascii="Aptos" w:hAnsi="Aptos"/>
                  <w:lang w:val="pl-PL"/>
                </w:rPr>
                <w:id w:val="159920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24F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224F6">
              <w:rPr>
                <w:rFonts w:ascii="Aptos" w:hAnsi="Aptos"/>
                <w:lang w:val="pl-PL"/>
              </w:rPr>
              <w:t xml:space="preserve"> </w:t>
            </w:r>
            <w:r w:rsidR="00C018E8" w:rsidRPr="00C224F6">
              <w:rPr>
                <w:rFonts w:ascii="Aptos" w:hAnsi="Aptos"/>
                <w:lang w:val="pl-PL"/>
              </w:rPr>
              <w:t>brak</w:t>
            </w:r>
            <w:r w:rsidR="00C224F6">
              <w:rPr>
                <w:rFonts w:ascii="Aptos" w:hAnsi="Aptos"/>
                <w:lang w:val="pl-PL"/>
              </w:rPr>
              <w:t xml:space="preserve"> </w:t>
            </w:r>
            <w:sdt>
              <w:sdtPr>
                <w:rPr>
                  <w:rFonts w:ascii="Aptos" w:hAnsi="Aptos"/>
                  <w:lang w:val="pl-PL"/>
                </w:rPr>
                <w:id w:val="197633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18E8" w:rsidRPr="00C224F6">
                  <w:rPr>
                    <w:rFonts w:ascii="MS Gothic" w:eastAsia="MS Gothic" w:hAnsi="MS Gothic" w:hint="eastAsia"/>
                    <w:lang w:val="pl-PL"/>
                  </w:rPr>
                  <w:t>☐</w:t>
                </w:r>
              </w:sdtContent>
            </w:sdt>
            <w:r w:rsidR="00C018E8" w:rsidRPr="00C224F6">
              <w:rPr>
                <w:rFonts w:ascii="Aptos" w:hAnsi="Aptos"/>
                <w:lang w:val="pl-PL"/>
              </w:rPr>
              <w:t xml:space="preserve">inne: </w:t>
            </w:r>
            <w:r w:rsidR="00BC3CDE">
              <w:rPr>
                <w:rFonts w:ascii="Aptos" w:hAnsi="Aptos"/>
                <w:lang w:val="pl-PL"/>
              </w:rPr>
              <w:t>…………………………………………………………</w:t>
            </w:r>
            <w:r w:rsidR="00C018E8" w:rsidRPr="00C224F6">
              <w:rPr>
                <w:rFonts w:ascii="Aptos" w:hAnsi="Aptos"/>
                <w:lang w:val="pl-PL"/>
              </w:rPr>
              <w:t>................</w:t>
            </w:r>
          </w:p>
        </w:tc>
      </w:tr>
    </w:tbl>
    <w:p w14:paraId="439C1DB1" w14:textId="77777777" w:rsidR="00BB0531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C224F6">
        <w:rPr>
          <w:rFonts w:ascii="Aptos" w:hAnsi="Aptos"/>
          <w:lang w:val="pl-PL"/>
        </w:rPr>
        <w:t xml:space="preserve"> </w:t>
      </w:r>
    </w:p>
    <w:p w14:paraId="7B54CE2F" w14:textId="572BDBBA" w:rsidR="006A07B6" w:rsidRDefault="00807417" w:rsidP="00D65F1E">
      <w:pPr>
        <w:spacing w:after="0"/>
        <w:jc w:val="both"/>
        <w:rPr>
          <w:rFonts w:ascii="Aptos" w:hAnsi="Aptos"/>
          <w:b/>
          <w:lang w:val="pl-PL"/>
        </w:rPr>
      </w:pPr>
      <w:r w:rsidRPr="00D65F1E">
        <w:rPr>
          <w:rFonts w:ascii="Aptos" w:hAnsi="Aptos"/>
          <w:b/>
          <w:lang w:val="pl-PL"/>
        </w:rPr>
        <w:lastRenderedPageBreak/>
        <w:t xml:space="preserve">IV. </w:t>
      </w:r>
      <w:r w:rsidR="000F557A">
        <w:rPr>
          <w:rFonts w:ascii="Aptos" w:hAnsi="Aptos"/>
          <w:b/>
          <w:lang w:val="pl-PL"/>
        </w:rPr>
        <w:t>O</w:t>
      </w:r>
      <w:r w:rsidR="00BC293B">
        <w:rPr>
          <w:rFonts w:ascii="Aptos" w:hAnsi="Aptos"/>
          <w:b/>
          <w:lang w:val="pl-PL"/>
        </w:rPr>
        <w:t>bowiązkowe o</w:t>
      </w:r>
      <w:r w:rsidR="00D65F1E" w:rsidRPr="00D65F1E">
        <w:rPr>
          <w:rFonts w:ascii="Aptos" w:hAnsi="Aptos"/>
          <w:b/>
          <w:lang w:val="pl-PL"/>
        </w:rPr>
        <w:t>świadczeni</w:t>
      </w:r>
      <w:r w:rsidR="00BC293B">
        <w:rPr>
          <w:rFonts w:ascii="Aptos" w:hAnsi="Aptos"/>
          <w:b/>
          <w:lang w:val="pl-PL"/>
        </w:rPr>
        <w:t>a</w:t>
      </w:r>
      <w:r w:rsidRPr="00D65F1E">
        <w:rPr>
          <w:rFonts w:ascii="Aptos" w:hAnsi="Aptos"/>
          <w:b/>
          <w:lang w:val="pl-PL"/>
        </w:rPr>
        <w:t xml:space="preserve"> wnioskodawcy (</w:t>
      </w:r>
      <w:r w:rsidR="00D65F1E" w:rsidRPr="00D65F1E">
        <w:rPr>
          <w:rFonts w:ascii="Aptos" w:hAnsi="Aptos"/>
          <w:b/>
          <w:lang w:val="pl-PL"/>
        </w:rPr>
        <w:t>proszę</w:t>
      </w:r>
      <w:r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b/>
          <w:lang w:val="pl-PL"/>
        </w:rPr>
        <w:t>zaznaczyć</w:t>
      </w:r>
      <w:r w:rsidRPr="00D65F1E">
        <w:rPr>
          <w:rFonts w:ascii="Aptos" w:hAnsi="Aptos"/>
          <w:b/>
          <w:lang w:val="pl-PL"/>
        </w:rPr>
        <w:t>)</w:t>
      </w:r>
      <w:r w:rsidR="000F557A">
        <w:rPr>
          <w:rFonts w:ascii="Aptos" w:hAnsi="Aptos"/>
          <w:b/>
          <w:lang w:val="pl-PL"/>
        </w:rPr>
        <w:t>:</w:t>
      </w:r>
    </w:p>
    <w:p w14:paraId="2CEA95E2" w14:textId="77777777" w:rsidR="00EB029F" w:rsidRDefault="00EB029F" w:rsidP="00D65F1E">
      <w:pPr>
        <w:spacing w:after="0"/>
        <w:jc w:val="both"/>
        <w:rPr>
          <w:rFonts w:ascii="Aptos" w:hAnsi="Aptos"/>
          <w:b/>
          <w:lang w:val="pl-PL"/>
        </w:rPr>
      </w:pPr>
    </w:p>
    <w:p w14:paraId="6E952F0D" w14:textId="77777777" w:rsidR="00D65F1E" w:rsidRPr="000F557A" w:rsidRDefault="00D65F1E" w:rsidP="00D65F1E">
      <w:pPr>
        <w:spacing w:after="0"/>
        <w:jc w:val="both"/>
        <w:rPr>
          <w:rFonts w:ascii="Aptos" w:hAnsi="Aptos"/>
          <w:sz w:val="16"/>
          <w:szCs w:val="16"/>
          <w:lang w:val="pl-PL"/>
        </w:rPr>
      </w:pPr>
    </w:p>
    <w:p w14:paraId="7F76DB34" w14:textId="07F9AFF2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62415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18E8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>Deklaruj</w:t>
      </w:r>
      <w:r w:rsidR="00A76743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chęć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udziału</w:t>
      </w:r>
      <w:r w:rsidR="00C018E8" w:rsidRPr="00D65F1E">
        <w:rPr>
          <w:rFonts w:ascii="Aptos" w:hAnsi="Aptos"/>
          <w:lang w:val="pl-PL"/>
        </w:rPr>
        <w:t xml:space="preserve"> w projekcie budowy przydomowej oczyszczalni </w:t>
      </w:r>
      <w:r w:rsidR="00D65F1E" w:rsidRPr="00D65F1E">
        <w:rPr>
          <w:rFonts w:ascii="Aptos" w:hAnsi="Aptos"/>
          <w:lang w:val="pl-PL"/>
        </w:rPr>
        <w:t>ścieków</w:t>
      </w:r>
      <w:r w:rsidR="00C018E8" w:rsidRPr="00D65F1E">
        <w:rPr>
          <w:rFonts w:ascii="Aptos" w:hAnsi="Aptos"/>
          <w:lang w:val="pl-PL"/>
        </w:rPr>
        <w:t xml:space="preserve"> na terenie Gminy</w:t>
      </w:r>
      <w:r w:rsidR="009C7BFB">
        <w:rPr>
          <w:rFonts w:ascii="Aptos" w:hAnsi="Aptos"/>
          <w:lang w:val="pl-PL"/>
        </w:rPr>
        <w:t xml:space="preserve"> </w:t>
      </w:r>
      <w:r w:rsidR="00D17F46">
        <w:rPr>
          <w:rFonts w:ascii="Aptos" w:hAnsi="Aptos"/>
          <w:lang w:val="pl-PL"/>
        </w:rPr>
        <w:t>Twardogóra.</w:t>
      </w:r>
    </w:p>
    <w:p w14:paraId="10DF9C60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0DC45D18" w14:textId="6786801F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205921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18E8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>Przyjmuj</w:t>
      </w:r>
      <w:r w:rsidR="00A76743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 xml:space="preserve"> do </w:t>
      </w:r>
      <w:r w:rsidR="00D65F1E" w:rsidRPr="00D65F1E">
        <w:rPr>
          <w:rFonts w:ascii="Aptos" w:hAnsi="Aptos"/>
          <w:lang w:val="pl-PL"/>
        </w:rPr>
        <w:t>wiadomości</w:t>
      </w:r>
      <w:r w:rsidR="007C6A03">
        <w:rPr>
          <w:rFonts w:ascii="Aptos" w:hAnsi="Aptos"/>
          <w:lang w:val="pl-PL"/>
        </w:rPr>
        <w:t>, ż</w:t>
      </w:r>
      <w:r w:rsidR="00C018E8" w:rsidRPr="00D65F1E">
        <w:rPr>
          <w:rFonts w:ascii="Aptos" w:hAnsi="Aptos"/>
          <w:lang w:val="pl-PL"/>
        </w:rPr>
        <w:t xml:space="preserve">e </w:t>
      </w:r>
      <w:r w:rsidR="00D65F1E" w:rsidRPr="00D65F1E">
        <w:rPr>
          <w:rFonts w:ascii="Aptos" w:hAnsi="Aptos"/>
          <w:lang w:val="pl-PL"/>
        </w:rPr>
        <w:t>złożenie</w:t>
      </w:r>
      <w:r w:rsidR="00C018E8" w:rsidRPr="00D65F1E">
        <w:rPr>
          <w:rFonts w:ascii="Aptos" w:hAnsi="Aptos"/>
          <w:lang w:val="pl-PL"/>
        </w:rPr>
        <w:t xml:space="preserve"> deklaracji nie gwarantuje </w:t>
      </w:r>
      <w:r w:rsidR="00D65F1E" w:rsidRPr="00D65F1E">
        <w:rPr>
          <w:rFonts w:ascii="Aptos" w:hAnsi="Aptos"/>
          <w:lang w:val="pl-PL"/>
        </w:rPr>
        <w:t>udziału</w:t>
      </w:r>
      <w:r w:rsidR="00C018E8" w:rsidRPr="00D65F1E">
        <w:rPr>
          <w:rFonts w:ascii="Aptos" w:hAnsi="Aptos"/>
          <w:lang w:val="pl-PL"/>
        </w:rPr>
        <w:t xml:space="preserve"> w projekcie ani uzyskania dofinansowania</w:t>
      </w:r>
      <w:r w:rsidR="00A76743">
        <w:rPr>
          <w:rFonts w:ascii="Aptos" w:hAnsi="Aptos"/>
          <w:lang w:val="pl-PL"/>
        </w:rPr>
        <w:t xml:space="preserve"> - </w:t>
      </w:r>
      <w:r w:rsidR="00C018E8" w:rsidRPr="00D65F1E">
        <w:rPr>
          <w:rFonts w:ascii="Aptos" w:hAnsi="Aptos"/>
          <w:lang w:val="pl-PL"/>
        </w:rPr>
        <w:t xml:space="preserve">projekt </w:t>
      </w:r>
      <w:r w:rsidR="00D65F1E" w:rsidRPr="00D65F1E">
        <w:rPr>
          <w:rFonts w:ascii="Aptos" w:hAnsi="Aptos"/>
          <w:lang w:val="pl-PL"/>
        </w:rPr>
        <w:t>będzie</w:t>
      </w:r>
      <w:r w:rsidR="00C018E8" w:rsidRPr="00D65F1E">
        <w:rPr>
          <w:rFonts w:ascii="Aptos" w:hAnsi="Aptos"/>
          <w:lang w:val="pl-PL"/>
        </w:rPr>
        <w:t xml:space="preserve"> realizowany </w:t>
      </w:r>
      <w:r w:rsidR="00D65F1E" w:rsidRPr="00D65F1E">
        <w:rPr>
          <w:rFonts w:ascii="Aptos" w:hAnsi="Aptos"/>
          <w:lang w:val="pl-PL"/>
        </w:rPr>
        <w:t>wyłącznie</w:t>
      </w:r>
      <w:r w:rsidR="00C018E8" w:rsidRPr="00D65F1E">
        <w:rPr>
          <w:rFonts w:ascii="Aptos" w:hAnsi="Aptos"/>
          <w:lang w:val="pl-PL"/>
        </w:rPr>
        <w:t xml:space="preserve"> w przypadku uzyskania przez </w:t>
      </w:r>
      <w:r w:rsidR="00D65F1E" w:rsidRPr="00D65F1E">
        <w:rPr>
          <w:rFonts w:ascii="Aptos" w:hAnsi="Aptos"/>
          <w:lang w:val="pl-PL"/>
        </w:rPr>
        <w:t>Gminę</w:t>
      </w:r>
      <w:r w:rsidR="009C7BFB">
        <w:rPr>
          <w:rFonts w:ascii="Aptos" w:hAnsi="Aptos"/>
          <w:lang w:val="pl-PL"/>
        </w:rPr>
        <w:t xml:space="preserve"> </w:t>
      </w:r>
      <w:r w:rsidR="00D17F46">
        <w:rPr>
          <w:rFonts w:ascii="Aptos" w:hAnsi="Aptos"/>
          <w:lang w:val="pl-PL"/>
        </w:rPr>
        <w:t>Twardogóra</w:t>
      </w:r>
      <w:r w:rsidR="00C018E8" w:rsidRPr="00D65F1E">
        <w:rPr>
          <w:rFonts w:ascii="Aptos" w:hAnsi="Aptos"/>
          <w:lang w:val="pl-PL"/>
        </w:rPr>
        <w:t xml:space="preserve"> dofinansowania</w:t>
      </w:r>
      <w:r w:rsidR="000F64BC">
        <w:rPr>
          <w:rFonts w:ascii="Aptos" w:hAnsi="Aptos"/>
          <w:lang w:val="pl-PL"/>
        </w:rPr>
        <w:t xml:space="preserve"> na ten cel</w:t>
      </w:r>
      <w:r w:rsidR="00C018E8" w:rsidRPr="00D65F1E">
        <w:rPr>
          <w:rFonts w:ascii="Aptos" w:hAnsi="Aptos"/>
          <w:lang w:val="pl-PL"/>
        </w:rPr>
        <w:t>.</w:t>
      </w:r>
    </w:p>
    <w:p w14:paraId="6D7ED0F6" w14:textId="77777777" w:rsidR="00EB029F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0EB4E76C" w14:textId="1E631A1E" w:rsidR="000F64BC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12267576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A76743" w:rsidRPr="00D65F1E">
        <w:rPr>
          <w:rFonts w:ascii="Aptos" w:hAnsi="Aptos"/>
          <w:b/>
          <w:lang w:val="pl-PL"/>
        </w:rPr>
        <w:t xml:space="preserve"> </w:t>
      </w:r>
      <w:r w:rsidR="000F64BC" w:rsidRPr="000F64BC">
        <w:rPr>
          <w:rFonts w:ascii="Aptos" w:hAnsi="Aptos"/>
          <w:lang w:val="pl-PL"/>
        </w:rPr>
        <w:t>Zostałem/</w:t>
      </w:r>
      <w:proofErr w:type="spellStart"/>
      <w:r w:rsidR="000F64BC" w:rsidRPr="000F64BC">
        <w:rPr>
          <w:rFonts w:ascii="Aptos" w:hAnsi="Aptos"/>
          <w:lang w:val="pl-PL"/>
        </w:rPr>
        <w:t>am</w:t>
      </w:r>
      <w:proofErr w:type="spellEnd"/>
      <w:r w:rsidR="000F64BC" w:rsidRPr="000F64BC">
        <w:rPr>
          <w:rFonts w:ascii="Aptos" w:hAnsi="Aptos"/>
          <w:lang w:val="pl-PL"/>
        </w:rPr>
        <w:t xml:space="preserve"> poinformowany/a, że w przypadku braku pozyskania przez Gminę </w:t>
      </w:r>
      <w:r w:rsidR="00A76743">
        <w:rPr>
          <w:rFonts w:ascii="Aptos" w:hAnsi="Aptos"/>
          <w:lang w:val="pl-PL"/>
        </w:rPr>
        <w:t>Twardogóra</w:t>
      </w:r>
      <w:r w:rsidR="000F64BC" w:rsidRPr="000F64BC">
        <w:rPr>
          <w:rFonts w:ascii="Aptos" w:hAnsi="Aptos"/>
          <w:lang w:val="pl-PL"/>
        </w:rPr>
        <w:t xml:space="preserve"> środków finansowych na budowę przydomowej oczyszczalni ścieków </w:t>
      </w:r>
      <w:r w:rsidR="00A76743">
        <w:rPr>
          <w:rFonts w:ascii="Aptos" w:hAnsi="Aptos"/>
          <w:lang w:val="pl-PL"/>
        </w:rPr>
        <w:t xml:space="preserve">- </w:t>
      </w:r>
      <w:r w:rsidR="000F64BC" w:rsidRPr="000F64BC">
        <w:rPr>
          <w:rFonts w:ascii="Aptos" w:hAnsi="Aptos"/>
          <w:lang w:val="pl-PL"/>
        </w:rPr>
        <w:t>zadanie nie będzie realizowane</w:t>
      </w:r>
      <w:r w:rsidR="00A76743">
        <w:rPr>
          <w:rFonts w:ascii="Aptos" w:hAnsi="Aptos"/>
          <w:lang w:val="pl-PL"/>
        </w:rPr>
        <w:t>.</w:t>
      </w:r>
    </w:p>
    <w:p w14:paraId="35234F26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4134174B" w14:textId="46B72346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1180544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18E8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 xml:space="preserve">Mam </w:t>
      </w:r>
      <w:r w:rsidR="00D65F1E" w:rsidRPr="00D65F1E">
        <w:rPr>
          <w:rFonts w:ascii="Aptos" w:hAnsi="Aptos"/>
          <w:lang w:val="pl-PL"/>
        </w:rPr>
        <w:t>świadomość</w:t>
      </w:r>
      <w:r w:rsidR="007C6A03">
        <w:rPr>
          <w:rFonts w:ascii="Aptos" w:hAnsi="Aptos"/>
          <w:lang w:val="pl-PL"/>
        </w:rPr>
        <w:t>, że wnioskodawcą</w:t>
      </w:r>
      <w:r w:rsidR="00C018E8" w:rsidRPr="00D65F1E">
        <w:rPr>
          <w:rFonts w:ascii="Aptos" w:hAnsi="Aptos"/>
          <w:lang w:val="pl-PL"/>
        </w:rPr>
        <w:t xml:space="preserve"> i realizatorem (inwestorem) projektu w </w:t>
      </w:r>
      <w:r w:rsidR="00D65F1E" w:rsidRPr="00D65F1E">
        <w:rPr>
          <w:rFonts w:ascii="Aptos" w:hAnsi="Aptos"/>
          <w:lang w:val="pl-PL"/>
        </w:rPr>
        <w:t>całości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będzie</w:t>
      </w:r>
      <w:r w:rsidR="00C018E8" w:rsidRPr="00D65F1E">
        <w:rPr>
          <w:rFonts w:ascii="Aptos" w:hAnsi="Aptos"/>
          <w:lang w:val="pl-PL"/>
        </w:rPr>
        <w:t xml:space="preserve"> Gmina</w:t>
      </w:r>
      <w:r w:rsidR="009C7BFB">
        <w:rPr>
          <w:rFonts w:ascii="Aptos" w:hAnsi="Aptos"/>
          <w:lang w:val="pl-PL"/>
        </w:rPr>
        <w:t xml:space="preserve"> </w:t>
      </w:r>
      <w:r w:rsidR="00D17F46">
        <w:rPr>
          <w:rFonts w:ascii="Aptos" w:hAnsi="Aptos"/>
          <w:lang w:val="pl-PL"/>
        </w:rPr>
        <w:t>Twardogóra</w:t>
      </w:r>
      <w:r w:rsidR="00C018E8" w:rsidRPr="00D65F1E">
        <w:rPr>
          <w:rFonts w:ascii="Aptos" w:hAnsi="Aptos"/>
          <w:lang w:val="pl-PL"/>
        </w:rPr>
        <w:t>, a dokumentacj</w:t>
      </w:r>
      <w:r w:rsidR="007C6A03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 xml:space="preserve"> i realizacj</w:t>
      </w:r>
      <w:r w:rsidR="007C6A03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 xml:space="preserve"> przeprowadzi wykonawca wybrany w trybie przetargu.</w:t>
      </w:r>
    </w:p>
    <w:p w14:paraId="26A0404B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066E6D38" w14:textId="74941E51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19840394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18E8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Nieruchomość</w:t>
      </w:r>
      <w:r w:rsidR="00C018E8" w:rsidRPr="00D65F1E">
        <w:rPr>
          <w:rFonts w:ascii="Aptos" w:hAnsi="Aptos"/>
          <w:lang w:val="pl-PL"/>
        </w:rPr>
        <w:t xml:space="preserve"> jest </w:t>
      </w:r>
      <w:r w:rsidR="00D65F1E" w:rsidRPr="00D65F1E">
        <w:rPr>
          <w:rFonts w:ascii="Aptos" w:hAnsi="Aptos"/>
          <w:lang w:val="pl-PL"/>
        </w:rPr>
        <w:t>położona</w:t>
      </w:r>
      <w:r w:rsidR="00C018E8" w:rsidRPr="00D65F1E">
        <w:rPr>
          <w:rFonts w:ascii="Aptos" w:hAnsi="Aptos"/>
          <w:lang w:val="pl-PL"/>
        </w:rPr>
        <w:t xml:space="preserve"> poza obszarem aglomeracji </w:t>
      </w:r>
      <w:r w:rsidR="00D17F46">
        <w:rPr>
          <w:rFonts w:ascii="Aptos" w:hAnsi="Aptos"/>
          <w:lang w:val="pl-PL"/>
        </w:rPr>
        <w:t>Twardogóra</w:t>
      </w:r>
      <w:r w:rsidR="00C018E8" w:rsidRPr="00D65F1E">
        <w:rPr>
          <w:rFonts w:ascii="Aptos" w:hAnsi="Aptos"/>
          <w:lang w:val="pl-PL"/>
        </w:rPr>
        <w:t xml:space="preserve"> oraz na terenie, gdzie brak jest </w:t>
      </w:r>
      <w:r w:rsidR="00D65F1E" w:rsidRPr="00D65F1E">
        <w:rPr>
          <w:rFonts w:ascii="Aptos" w:hAnsi="Aptos"/>
          <w:lang w:val="pl-PL"/>
        </w:rPr>
        <w:t>możliwości</w:t>
      </w:r>
      <w:r w:rsidR="00C018E8" w:rsidRPr="00D65F1E">
        <w:rPr>
          <w:rFonts w:ascii="Aptos" w:hAnsi="Aptos"/>
          <w:lang w:val="pl-PL"/>
        </w:rPr>
        <w:t xml:space="preserve"> budowy kanalizacji sanitarnej lub Gmina nie planuje rozbudowy</w:t>
      </w:r>
      <w:r w:rsidR="00FF334D">
        <w:rPr>
          <w:rFonts w:ascii="Aptos" w:hAnsi="Aptos"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 xml:space="preserve">w </w:t>
      </w:r>
      <w:r w:rsidR="00D65F1E" w:rsidRPr="00D65F1E">
        <w:rPr>
          <w:rFonts w:ascii="Aptos" w:hAnsi="Aptos"/>
          <w:lang w:val="pl-PL"/>
        </w:rPr>
        <w:t>najbliższych</w:t>
      </w:r>
      <w:r w:rsidR="00C018E8" w:rsidRPr="00D65F1E">
        <w:rPr>
          <w:rFonts w:ascii="Aptos" w:hAnsi="Aptos"/>
          <w:lang w:val="pl-PL"/>
        </w:rPr>
        <w:t xml:space="preserve"> 5 latach.</w:t>
      </w:r>
    </w:p>
    <w:p w14:paraId="6CCF4EC4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5560B012" w14:textId="7989423B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557052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32D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FF334D" w:rsidRPr="00FF334D">
        <w:rPr>
          <w:rFonts w:ascii="Aptos" w:hAnsi="Aptos"/>
          <w:bCs/>
          <w:lang w:val="pl-PL"/>
        </w:rPr>
        <w:t>D</w:t>
      </w:r>
      <w:r w:rsidR="00C018E8" w:rsidRPr="00D65F1E">
        <w:rPr>
          <w:rFonts w:ascii="Aptos" w:hAnsi="Aptos"/>
          <w:lang w:val="pl-PL"/>
        </w:rPr>
        <w:t>eklaruj</w:t>
      </w:r>
      <w:r w:rsidR="00FF334D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wkład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własny</w:t>
      </w:r>
      <w:r w:rsidR="00C018E8" w:rsidRPr="00D65F1E">
        <w:rPr>
          <w:rFonts w:ascii="Aptos" w:hAnsi="Aptos"/>
          <w:lang w:val="pl-PL"/>
        </w:rPr>
        <w:t xml:space="preserve"> w </w:t>
      </w:r>
      <w:r w:rsidR="00D65F1E" w:rsidRPr="00D65F1E">
        <w:rPr>
          <w:rFonts w:ascii="Aptos" w:hAnsi="Aptos"/>
          <w:lang w:val="pl-PL"/>
        </w:rPr>
        <w:t>wysokości</w:t>
      </w:r>
      <w:r w:rsidR="00C018E8" w:rsidRPr="00D65F1E">
        <w:rPr>
          <w:rFonts w:ascii="Aptos" w:hAnsi="Aptos"/>
          <w:lang w:val="pl-PL"/>
        </w:rPr>
        <w:t xml:space="preserve"> </w:t>
      </w:r>
      <w:r w:rsidR="00BC293B" w:rsidRPr="000F557A">
        <w:rPr>
          <w:rFonts w:ascii="Aptos" w:hAnsi="Aptos"/>
          <w:b/>
          <w:bCs/>
          <w:lang w:val="pl-PL"/>
        </w:rPr>
        <w:t xml:space="preserve">około </w:t>
      </w:r>
      <w:r w:rsidR="00C018E8" w:rsidRPr="000F557A">
        <w:rPr>
          <w:rFonts w:ascii="Aptos" w:hAnsi="Aptos"/>
          <w:b/>
          <w:bCs/>
          <w:lang w:val="pl-PL"/>
        </w:rPr>
        <w:t xml:space="preserve">25% </w:t>
      </w:r>
      <w:r w:rsidR="00D65F1E" w:rsidRPr="000F557A">
        <w:rPr>
          <w:rFonts w:ascii="Aptos" w:hAnsi="Aptos"/>
          <w:b/>
          <w:bCs/>
          <w:lang w:val="pl-PL"/>
        </w:rPr>
        <w:t>kosztów</w:t>
      </w:r>
      <w:r w:rsidR="00BC293B" w:rsidRPr="000F557A">
        <w:rPr>
          <w:rFonts w:ascii="Aptos" w:hAnsi="Aptos"/>
          <w:b/>
          <w:bCs/>
          <w:lang w:val="pl-PL"/>
        </w:rPr>
        <w:t xml:space="preserve"> instalacji</w:t>
      </w:r>
      <w:r w:rsidR="00C018E8" w:rsidRPr="00D65F1E">
        <w:rPr>
          <w:rFonts w:ascii="Aptos" w:hAnsi="Aptos"/>
          <w:lang w:val="pl-PL"/>
        </w:rPr>
        <w:t xml:space="preserve">; ostateczny koszt zostanie ustalony po </w:t>
      </w:r>
      <w:r w:rsidR="00D65F1E" w:rsidRPr="00D65F1E">
        <w:rPr>
          <w:rFonts w:ascii="Aptos" w:hAnsi="Aptos"/>
          <w:lang w:val="pl-PL"/>
        </w:rPr>
        <w:t>rozstrzygnięciu</w:t>
      </w:r>
      <w:r w:rsidR="00C018E8" w:rsidRPr="00D65F1E">
        <w:rPr>
          <w:rFonts w:ascii="Aptos" w:hAnsi="Aptos"/>
          <w:lang w:val="pl-PL"/>
        </w:rPr>
        <w:t xml:space="preserve"> przetargu.</w:t>
      </w:r>
    </w:p>
    <w:p w14:paraId="680DA704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794F7B40" w14:textId="1A1BCF3C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937060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Wyrażam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zgodę</w:t>
      </w:r>
      <w:r w:rsidR="00C018E8" w:rsidRPr="00D65F1E">
        <w:rPr>
          <w:rFonts w:ascii="Aptos" w:hAnsi="Aptos"/>
          <w:lang w:val="pl-PL"/>
        </w:rPr>
        <w:t xml:space="preserve"> na przep</w:t>
      </w:r>
      <w:r w:rsidR="007C6A03">
        <w:rPr>
          <w:rFonts w:ascii="Aptos" w:hAnsi="Aptos"/>
          <w:lang w:val="pl-PL"/>
        </w:rPr>
        <w:t>rowadzenie wizji lokalnej, badań</w:t>
      </w:r>
      <w:r w:rsidR="00C018E8" w:rsidRPr="00D65F1E">
        <w:rPr>
          <w:rFonts w:ascii="Aptos" w:hAnsi="Aptos"/>
          <w:lang w:val="pl-PL"/>
        </w:rPr>
        <w:t xml:space="preserve"> geotechnicznych oraz </w:t>
      </w:r>
      <w:r w:rsidR="00D65F1E" w:rsidRPr="00D65F1E">
        <w:rPr>
          <w:rFonts w:ascii="Aptos" w:hAnsi="Aptos"/>
          <w:lang w:val="pl-PL"/>
        </w:rPr>
        <w:t>czynności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niezbędnych</w:t>
      </w:r>
      <w:r w:rsidR="00C018E8" w:rsidRPr="00D65F1E">
        <w:rPr>
          <w:rFonts w:ascii="Aptos" w:hAnsi="Aptos"/>
          <w:lang w:val="pl-PL"/>
        </w:rPr>
        <w:t xml:space="preserve"> do oceny </w:t>
      </w:r>
      <w:r w:rsidR="00D65F1E" w:rsidRPr="00D65F1E">
        <w:rPr>
          <w:rFonts w:ascii="Aptos" w:hAnsi="Aptos"/>
          <w:lang w:val="pl-PL"/>
        </w:rPr>
        <w:t>zgodności</w:t>
      </w:r>
      <w:r w:rsidR="00C018E8" w:rsidRPr="00D65F1E">
        <w:rPr>
          <w:rFonts w:ascii="Aptos" w:hAnsi="Aptos"/>
          <w:lang w:val="pl-PL"/>
        </w:rPr>
        <w:t xml:space="preserve"> z warunkami technicznymi </w:t>
      </w:r>
      <w:r w:rsidR="00D65F1E" w:rsidRPr="00D65F1E">
        <w:rPr>
          <w:rFonts w:ascii="Aptos" w:hAnsi="Aptos"/>
          <w:lang w:val="pl-PL"/>
        </w:rPr>
        <w:t>przyjęcia</w:t>
      </w:r>
      <w:r w:rsidR="00C018E8" w:rsidRPr="00D65F1E">
        <w:rPr>
          <w:rFonts w:ascii="Aptos" w:hAnsi="Aptos"/>
          <w:lang w:val="pl-PL"/>
        </w:rPr>
        <w:t xml:space="preserve"> i lokalizacji instalacji.</w:t>
      </w:r>
    </w:p>
    <w:p w14:paraId="6ECD415B" w14:textId="77777777" w:rsidR="00EB029F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640A160B" w14:textId="5968FF0B" w:rsidR="000F64BC" w:rsidRDefault="00000000" w:rsidP="00D17F46">
      <w:pPr>
        <w:spacing w:after="0"/>
        <w:ind w:left="426" w:hanging="426"/>
        <w:jc w:val="both"/>
        <w:rPr>
          <w:rFonts w:ascii="Aptos" w:hAnsi="Aptos"/>
        </w:rPr>
      </w:pPr>
      <w:sdt>
        <w:sdtPr>
          <w:rPr>
            <w:rFonts w:ascii="Aptos" w:hAnsi="Aptos"/>
            <w:b/>
            <w:lang w:val="pl-PL"/>
          </w:rPr>
          <w:id w:val="122811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A76743" w:rsidRPr="00D65F1E">
        <w:rPr>
          <w:rFonts w:ascii="Aptos" w:hAnsi="Aptos"/>
          <w:b/>
          <w:lang w:val="pl-PL"/>
        </w:rPr>
        <w:t xml:space="preserve"> </w:t>
      </w:r>
      <w:proofErr w:type="spellStart"/>
      <w:r w:rsidR="007C6A03">
        <w:rPr>
          <w:rFonts w:ascii="Aptos" w:hAnsi="Aptos"/>
        </w:rPr>
        <w:t>Zobowiązuję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się</w:t>
      </w:r>
      <w:proofErr w:type="spellEnd"/>
      <w:r w:rsidR="000F64BC" w:rsidRPr="000F64BC">
        <w:rPr>
          <w:rFonts w:ascii="Aptos" w:hAnsi="Aptos"/>
        </w:rPr>
        <w:t xml:space="preserve"> do </w:t>
      </w:r>
      <w:proofErr w:type="spellStart"/>
      <w:r w:rsidR="000F64BC" w:rsidRPr="000F64BC">
        <w:rPr>
          <w:rFonts w:ascii="Aptos" w:hAnsi="Aptos"/>
        </w:rPr>
        <w:t>udostępnienia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projektantowi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terenu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nieruchomości</w:t>
      </w:r>
      <w:proofErr w:type="spellEnd"/>
      <w:r w:rsidR="000F64BC" w:rsidRPr="000F64BC">
        <w:rPr>
          <w:rFonts w:ascii="Aptos" w:hAnsi="Aptos"/>
        </w:rPr>
        <w:t xml:space="preserve"> i </w:t>
      </w:r>
      <w:proofErr w:type="spellStart"/>
      <w:r w:rsidR="000F64BC" w:rsidRPr="000F64BC">
        <w:rPr>
          <w:rFonts w:ascii="Aptos" w:hAnsi="Aptos"/>
        </w:rPr>
        <w:t>przekazania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informacji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niezbędnych</w:t>
      </w:r>
      <w:proofErr w:type="spellEnd"/>
      <w:r w:rsidR="000F64BC" w:rsidRPr="000F64BC">
        <w:rPr>
          <w:rFonts w:ascii="Aptos" w:hAnsi="Aptos"/>
        </w:rPr>
        <w:t xml:space="preserve"> do </w:t>
      </w:r>
      <w:proofErr w:type="spellStart"/>
      <w:r w:rsidR="000F64BC" w:rsidRPr="000F64BC">
        <w:rPr>
          <w:rFonts w:ascii="Aptos" w:hAnsi="Aptos"/>
        </w:rPr>
        <w:t>wykonania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dokumentacji</w:t>
      </w:r>
      <w:proofErr w:type="spellEnd"/>
      <w:r w:rsidR="000F64BC" w:rsidRPr="000F64BC">
        <w:rPr>
          <w:rFonts w:ascii="Aptos" w:hAnsi="Aptos"/>
        </w:rPr>
        <w:t xml:space="preserve"> </w:t>
      </w:r>
      <w:proofErr w:type="spellStart"/>
      <w:r w:rsidR="000F64BC" w:rsidRPr="000F64BC">
        <w:rPr>
          <w:rFonts w:ascii="Aptos" w:hAnsi="Aptos"/>
        </w:rPr>
        <w:t>technicznej</w:t>
      </w:r>
      <w:proofErr w:type="spellEnd"/>
      <w:r w:rsidR="000F64BC" w:rsidRPr="000F64BC">
        <w:rPr>
          <w:rFonts w:ascii="Aptos" w:hAnsi="Aptos"/>
        </w:rPr>
        <w:t>.</w:t>
      </w:r>
    </w:p>
    <w:p w14:paraId="53513865" w14:textId="77777777" w:rsidR="00EB029F" w:rsidRPr="000F64BC" w:rsidRDefault="00EB029F" w:rsidP="00D17F46">
      <w:pPr>
        <w:spacing w:after="0"/>
        <w:ind w:left="426" w:hanging="426"/>
        <w:jc w:val="both"/>
        <w:rPr>
          <w:rFonts w:ascii="Aptos" w:hAnsi="Aptos"/>
        </w:rPr>
      </w:pPr>
    </w:p>
    <w:p w14:paraId="793848D9" w14:textId="09C5BF0B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1752039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18E8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Zobowiązuję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się</w:t>
      </w:r>
      <w:r w:rsidR="00C018E8" w:rsidRPr="00D65F1E">
        <w:rPr>
          <w:rFonts w:ascii="Aptos" w:hAnsi="Aptos"/>
          <w:lang w:val="pl-PL"/>
        </w:rPr>
        <w:t xml:space="preserve"> do eksploatacji i konserwacji instalacji zgodnie z instrukcja producenta</w:t>
      </w:r>
      <w:r w:rsidR="009C7BFB">
        <w:rPr>
          <w:rFonts w:ascii="Aptos" w:hAnsi="Aptos"/>
          <w:lang w:val="pl-PL"/>
        </w:rPr>
        <w:t xml:space="preserve">                                   </w:t>
      </w:r>
      <w:r w:rsidR="00C018E8" w:rsidRPr="00D65F1E">
        <w:rPr>
          <w:rFonts w:ascii="Aptos" w:hAnsi="Aptos"/>
          <w:lang w:val="pl-PL"/>
        </w:rPr>
        <w:t xml:space="preserve"> i przepisami, w tym do </w:t>
      </w:r>
      <w:r w:rsidR="00C018E8" w:rsidRPr="000F557A">
        <w:rPr>
          <w:rFonts w:ascii="Aptos" w:hAnsi="Aptos"/>
          <w:lang w:val="pl-PL"/>
        </w:rPr>
        <w:t xml:space="preserve">ponoszenia </w:t>
      </w:r>
      <w:r w:rsidR="00BC293B" w:rsidRPr="000F557A">
        <w:rPr>
          <w:rFonts w:ascii="Aptos" w:hAnsi="Aptos"/>
          <w:lang w:val="pl-PL"/>
        </w:rPr>
        <w:t xml:space="preserve">wszelkich </w:t>
      </w:r>
      <w:r w:rsidR="00D65F1E" w:rsidRPr="000F557A">
        <w:rPr>
          <w:rFonts w:ascii="Aptos" w:hAnsi="Aptos"/>
          <w:lang w:val="pl-PL"/>
        </w:rPr>
        <w:t>kosztów</w:t>
      </w:r>
      <w:r w:rsidR="00C018E8" w:rsidRPr="000F557A">
        <w:rPr>
          <w:rFonts w:ascii="Aptos" w:hAnsi="Aptos"/>
          <w:lang w:val="pl-PL"/>
        </w:rPr>
        <w:t xml:space="preserve"> eksploatacyjnych </w:t>
      </w:r>
      <w:r w:rsidR="00C018E8" w:rsidRPr="00D65F1E">
        <w:rPr>
          <w:rFonts w:ascii="Aptos" w:hAnsi="Aptos"/>
          <w:lang w:val="pl-PL"/>
        </w:rPr>
        <w:t xml:space="preserve">(energia, </w:t>
      </w:r>
      <w:r w:rsidR="00D65F1E" w:rsidRPr="00D65F1E">
        <w:rPr>
          <w:rFonts w:ascii="Aptos" w:hAnsi="Aptos"/>
          <w:lang w:val="pl-PL"/>
        </w:rPr>
        <w:t>wywóz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osadów</w:t>
      </w:r>
      <w:r w:rsidR="00C018E8" w:rsidRPr="00D65F1E">
        <w:rPr>
          <w:rFonts w:ascii="Aptos" w:hAnsi="Aptos"/>
          <w:lang w:val="pl-PL"/>
        </w:rPr>
        <w:t xml:space="preserve">, </w:t>
      </w:r>
      <w:r w:rsidR="00D65F1E" w:rsidRPr="00D65F1E">
        <w:rPr>
          <w:rFonts w:ascii="Aptos" w:hAnsi="Aptos"/>
          <w:lang w:val="pl-PL"/>
        </w:rPr>
        <w:t>przeglądy</w:t>
      </w:r>
      <w:r w:rsidR="00C018E8" w:rsidRPr="00D65F1E">
        <w:rPr>
          <w:rFonts w:ascii="Aptos" w:hAnsi="Aptos"/>
          <w:lang w:val="pl-PL"/>
        </w:rPr>
        <w:t>).</w:t>
      </w:r>
    </w:p>
    <w:p w14:paraId="6DED49BD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2C639E66" w14:textId="0A22D121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963959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Oświadczam</w:t>
      </w:r>
      <w:r w:rsidR="007C6A03">
        <w:rPr>
          <w:rFonts w:ascii="Aptos" w:hAnsi="Aptos"/>
          <w:lang w:val="pl-PL"/>
        </w:rPr>
        <w:t>, ż</w:t>
      </w:r>
      <w:r w:rsidR="00C018E8" w:rsidRPr="00D65F1E">
        <w:rPr>
          <w:rFonts w:ascii="Aptos" w:hAnsi="Aptos"/>
          <w:lang w:val="pl-PL"/>
        </w:rPr>
        <w:t xml:space="preserve">e na </w:t>
      </w:r>
      <w:r w:rsidR="00D65F1E" w:rsidRPr="00D65F1E">
        <w:rPr>
          <w:rFonts w:ascii="Aptos" w:hAnsi="Aptos"/>
          <w:lang w:val="pl-PL"/>
        </w:rPr>
        <w:t>dzień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składania</w:t>
      </w:r>
      <w:r w:rsidR="00C018E8" w:rsidRPr="00D65F1E">
        <w:rPr>
          <w:rFonts w:ascii="Aptos" w:hAnsi="Aptos"/>
          <w:lang w:val="pl-PL"/>
        </w:rPr>
        <w:t xml:space="preserve"> deklaracji posiadam uregulowany </w:t>
      </w:r>
      <w:r w:rsidR="00D65F1E" w:rsidRPr="00D65F1E">
        <w:rPr>
          <w:rFonts w:ascii="Aptos" w:hAnsi="Aptos"/>
          <w:lang w:val="pl-PL"/>
        </w:rPr>
        <w:t>tytuł</w:t>
      </w:r>
      <w:r w:rsidR="00C018E8" w:rsidRPr="00D65F1E">
        <w:rPr>
          <w:rFonts w:ascii="Aptos" w:hAnsi="Aptos"/>
          <w:lang w:val="pl-PL"/>
        </w:rPr>
        <w:t xml:space="preserve"> prawny do </w:t>
      </w:r>
      <w:r w:rsidR="00D65F1E" w:rsidRPr="00D65F1E">
        <w:rPr>
          <w:rFonts w:ascii="Aptos" w:hAnsi="Aptos"/>
          <w:lang w:val="pl-PL"/>
        </w:rPr>
        <w:t>nieruchomości</w:t>
      </w:r>
      <w:r w:rsidR="007C6A03">
        <w:rPr>
          <w:rFonts w:ascii="Aptos" w:hAnsi="Aptos"/>
          <w:lang w:val="pl-PL"/>
        </w:rPr>
        <w:t xml:space="preserve"> oraz ż</w:t>
      </w:r>
      <w:r w:rsidR="00C018E8" w:rsidRPr="00D65F1E">
        <w:rPr>
          <w:rFonts w:ascii="Aptos" w:hAnsi="Aptos"/>
          <w:lang w:val="pl-PL"/>
        </w:rPr>
        <w:t xml:space="preserve">e dane </w:t>
      </w:r>
      <w:r w:rsidR="00D65F1E" w:rsidRPr="00D65F1E">
        <w:rPr>
          <w:rFonts w:ascii="Aptos" w:hAnsi="Aptos"/>
          <w:lang w:val="pl-PL"/>
        </w:rPr>
        <w:t>są</w:t>
      </w:r>
      <w:r w:rsidR="00C018E8" w:rsidRPr="00D65F1E">
        <w:rPr>
          <w:rFonts w:ascii="Aptos" w:hAnsi="Aptos"/>
          <w:lang w:val="pl-PL"/>
        </w:rPr>
        <w:t xml:space="preserve"> zgodne z prawd</w:t>
      </w:r>
      <w:r w:rsidR="00D65F1E" w:rsidRPr="00D65F1E">
        <w:rPr>
          <w:rFonts w:ascii="Aptos" w:hAnsi="Aptos"/>
          <w:lang w:val="pl-PL"/>
        </w:rPr>
        <w:t>ą</w:t>
      </w:r>
      <w:r w:rsidR="009C7BFB">
        <w:rPr>
          <w:rFonts w:ascii="Aptos" w:hAnsi="Aptos"/>
          <w:lang w:val="pl-PL"/>
        </w:rPr>
        <w:t>.</w:t>
      </w:r>
    </w:p>
    <w:p w14:paraId="4332C9B3" w14:textId="77777777" w:rsidR="00EB029F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6DCCC9EC" w14:textId="666E3723" w:rsidR="00A76743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-53812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A76743" w:rsidRPr="00D65F1E">
        <w:rPr>
          <w:rFonts w:ascii="Aptos" w:hAnsi="Aptos"/>
          <w:b/>
          <w:lang w:val="pl-PL"/>
        </w:rPr>
        <w:t xml:space="preserve"> </w:t>
      </w:r>
      <w:r w:rsidR="00A76743" w:rsidRPr="00A76743">
        <w:rPr>
          <w:rFonts w:ascii="Aptos" w:hAnsi="Aptos"/>
          <w:lang w:val="pl-PL"/>
        </w:rPr>
        <w:t>Oświadczam, że użytkowanie przydomowej oczyszczalni ścieków nie będzie związane</w:t>
      </w:r>
      <w:r w:rsidR="00A76743">
        <w:rPr>
          <w:rFonts w:ascii="Aptos" w:hAnsi="Aptos"/>
          <w:lang w:val="pl-PL"/>
        </w:rPr>
        <w:t xml:space="preserve"> z </w:t>
      </w:r>
      <w:r w:rsidR="00A76743" w:rsidRPr="00A76743">
        <w:rPr>
          <w:rFonts w:ascii="Aptos" w:hAnsi="Aptos"/>
          <w:lang w:val="pl-PL"/>
        </w:rPr>
        <w:t xml:space="preserve"> prowadzeniem działalności gospodarczej.</w:t>
      </w:r>
    </w:p>
    <w:p w14:paraId="0E70C38E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04C08C32" w14:textId="61631090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938714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743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A76743" w:rsidRPr="00D65F1E">
        <w:rPr>
          <w:rFonts w:ascii="Aptos" w:hAnsi="Aptos"/>
          <w:b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Wyrażam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zgodę</w:t>
      </w:r>
      <w:r w:rsidR="00C018E8" w:rsidRPr="00D65F1E">
        <w:rPr>
          <w:rFonts w:ascii="Aptos" w:hAnsi="Aptos"/>
          <w:lang w:val="pl-PL"/>
        </w:rPr>
        <w:t xml:space="preserve"> na </w:t>
      </w:r>
      <w:r w:rsidR="00A76743" w:rsidRPr="00A76743">
        <w:rPr>
          <w:rFonts w:ascii="Aptos" w:hAnsi="Aptos"/>
          <w:lang w:val="pl-PL"/>
        </w:rPr>
        <w:t>przetwarzanie moich danych osobowych dla celów zadania</w:t>
      </w:r>
      <w:r w:rsidR="00A76743">
        <w:rPr>
          <w:rFonts w:ascii="Aptos" w:hAnsi="Aptos"/>
          <w:lang w:val="pl-PL"/>
        </w:rPr>
        <w:t>, w tym: na</w:t>
      </w:r>
      <w:r w:rsidR="00A76743" w:rsidRPr="00A76743">
        <w:rPr>
          <w:rFonts w:ascii="Aptos" w:hAnsi="Aptos"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 xml:space="preserve">kontakt telefoniczny i/lub e-mail w sprawach </w:t>
      </w:r>
      <w:r w:rsidR="00D65F1E" w:rsidRPr="00D65F1E">
        <w:rPr>
          <w:rFonts w:ascii="Aptos" w:hAnsi="Aptos"/>
          <w:lang w:val="pl-PL"/>
        </w:rPr>
        <w:t>związanych</w:t>
      </w:r>
      <w:r w:rsidR="00C018E8" w:rsidRPr="00D65F1E">
        <w:rPr>
          <w:rFonts w:ascii="Aptos" w:hAnsi="Aptos"/>
          <w:lang w:val="pl-PL"/>
        </w:rPr>
        <w:t xml:space="preserve"> z projektem</w:t>
      </w:r>
      <w:r w:rsidR="00A76743">
        <w:rPr>
          <w:rFonts w:ascii="Aptos" w:hAnsi="Aptos"/>
          <w:lang w:val="pl-PL"/>
        </w:rPr>
        <w:t>. W każdym czasie mogę tę zgodę wycofać.</w:t>
      </w:r>
    </w:p>
    <w:p w14:paraId="170AC4CD" w14:textId="77777777" w:rsidR="00EB029F" w:rsidRPr="00D65F1E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46064CDD" w14:textId="049E8F5E" w:rsidR="006A07B6" w:rsidRDefault="00000000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  <w:sdt>
        <w:sdtPr>
          <w:rPr>
            <w:rFonts w:ascii="Aptos" w:hAnsi="Aptos"/>
            <w:b/>
            <w:lang w:val="pl-PL"/>
          </w:rPr>
          <w:id w:val="197673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3CBB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C018E8" w:rsidRPr="00D65F1E">
        <w:rPr>
          <w:rFonts w:ascii="Aptos" w:hAnsi="Aptos"/>
          <w:b/>
          <w:lang w:val="pl-PL"/>
        </w:rPr>
        <w:t xml:space="preserve"> </w:t>
      </w:r>
      <w:r w:rsidR="00C018E8" w:rsidRPr="00D65F1E">
        <w:rPr>
          <w:rFonts w:ascii="Aptos" w:hAnsi="Aptos"/>
          <w:lang w:val="pl-PL"/>
        </w:rPr>
        <w:t>W przypadku zakwalifikowania projektu</w:t>
      </w:r>
      <w:r w:rsidR="00C018E8">
        <w:rPr>
          <w:rFonts w:ascii="Aptos" w:hAnsi="Aptos"/>
          <w:lang w:val="pl-PL"/>
        </w:rPr>
        <w:t xml:space="preserve"> do realizacji </w:t>
      </w:r>
      <w:r w:rsidR="00BC293B">
        <w:rPr>
          <w:rFonts w:ascii="Aptos" w:hAnsi="Aptos"/>
          <w:lang w:val="pl-PL"/>
        </w:rPr>
        <w:t xml:space="preserve">złożę </w:t>
      </w:r>
      <w:proofErr w:type="spellStart"/>
      <w:r w:rsidR="00BC293B" w:rsidRPr="000F557A">
        <w:t>oświadczenie</w:t>
      </w:r>
      <w:proofErr w:type="spellEnd"/>
      <w:r w:rsidR="00BC293B" w:rsidRPr="000F557A">
        <w:t xml:space="preserve"> o </w:t>
      </w:r>
      <w:proofErr w:type="spellStart"/>
      <w:r w:rsidR="00BC293B" w:rsidRPr="000F557A">
        <w:t>wyrażaniu</w:t>
      </w:r>
      <w:proofErr w:type="spellEnd"/>
      <w:r w:rsidR="00BC293B" w:rsidRPr="000F557A">
        <w:t xml:space="preserve"> </w:t>
      </w:r>
      <w:proofErr w:type="spellStart"/>
      <w:r w:rsidR="00BC293B" w:rsidRPr="000F557A">
        <w:t>zgody</w:t>
      </w:r>
      <w:proofErr w:type="spellEnd"/>
      <w:r w:rsidR="00BC293B" w:rsidRPr="000F557A">
        <w:t xml:space="preserve"> </w:t>
      </w:r>
      <w:proofErr w:type="spellStart"/>
      <w:r w:rsidR="00BC293B" w:rsidRPr="000F557A">
        <w:t>na</w:t>
      </w:r>
      <w:proofErr w:type="spellEnd"/>
      <w:r w:rsidR="00BC293B" w:rsidRPr="000F557A">
        <w:t xml:space="preserve"> </w:t>
      </w:r>
      <w:proofErr w:type="spellStart"/>
      <w:r w:rsidR="00BC293B" w:rsidRPr="000F557A">
        <w:t>dysponowanie</w:t>
      </w:r>
      <w:proofErr w:type="spellEnd"/>
      <w:r w:rsidR="00BC293B" w:rsidRPr="000F557A">
        <w:t xml:space="preserve"> </w:t>
      </w:r>
      <w:proofErr w:type="spellStart"/>
      <w:r w:rsidR="00BC293B" w:rsidRPr="000F557A">
        <w:t>przez</w:t>
      </w:r>
      <w:proofErr w:type="spellEnd"/>
      <w:r w:rsidR="00BC293B" w:rsidRPr="000F557A">
        <w:t xml:space="preserve"> </w:t>
      </w:r>
      <w:proofErr w:type="spellStart"/>
      <w:r w:rsidR="00BC293B" w:rsidRPr="000F557A">
        <w:t>Gminę</w:t>
      </w:r>
      <w:proofErr w:type="spellEnd"/>
      <w:r w:rsidR="00BC293B" w:rsidRPr="000F557A">
        <w:t xml:space="preserve"> </w:t>
      </w:r>
      <w:r w:rsidR="00D17F46">
        <w:t>Twardogóra</w:t>
      </w:r>
      <w:r w:rsidR="00BC293B" w:rsidRPr="000F557A">
        <w:t xml:space="preserve"> </w:t>
      </w:r>
      <w:proofErr w:type="spellStart"/>
      <w:r w:rsidR="00BC293B" w:rsidRPr="000F557A">
        <w:t>nieruchomością</w:t>
      </w:r>
      <w:proofErr w:type="spellEnd"/>
      <w:r w:rsidR="00BC293B" w:rsidRPr="000F557A">
        <w:t xml:space="preserve"> </w:t>
      </w:r>
      <w:proofErr w:type="spellStart"/>
      <w:r w:rsidR="00BC293B" w:rsidRPr="000F557A">
        <w:t>na</w:t>
      </w:r>
      <w:proofErr w:type="spellEnd"/>
      <w:r w:rsidR="00BC293B" w:rsidRPr="000F557A">
        <w:t xml:space="preserve"> </w:t>
      </w:r>
      <w:proofErr w:type="spellStart"/>
      <w:r w:rsidR="00BC293B" w:rsidRPr="000F557A">
        <w:t>potrzeby</w:t>
      </w:r>
      <w:proofErr w:type="spellEnd"/>
      <w:r w:rsidR="00BC293B" w:rsidRPr="000F557A">
        <w:t xml:space="preserve"> </w:t>
      </w:r>
      <w:proofErr w:type="spellStart"/>
      <w:r w:rsidR="00BC293B" w:rsidRPr="000F557A">
        <w:t>realizacji</w:t>
      </w:r>
      <w:proofErr w:type="spellEnd"/>
      <w:r w:rsidR="00BC293B" w:rsidRPr="000F557A">
        <w:t xml:space="preserve"> </w:t>
      </w:r>
      <w:proofErr w:type="spellStart"/>
      <w:r w:rsidR="00BC293B" w:rsidRPr="000F557A">
        <w:t>projektu</w:t>
      </w:r>
      <w:proofErr w:type="spellEnd"/>
      <w:r w:rsidR="00BC293B" w:rsidRPr="000F557A">
        <w:t xml:space="preserve">,  </w:t>
      </w:r>
      <w:proofErr w:type="spellStart"/>
      <w:r w:rsidR="00BC293B" w:rsidRPr="000F557A">
        <w:t>kontroli</w:t>
      </w:r>
      <w:proofErr w:type="spellEnd"/>
      <w:r w:rsidR="00BC293B" w:rsidRPr="000F557A">
        <w:t xml:space="preserve"> </w:t>
      </w:r>
      <w:proofErr w:type="spellStart"/>
      <w:r w:rsidR="00BC293B" w:rsidRPr="000F557A">
        <w:t>projektu</w:t>
      </w:r>
      <w:proofErr w:type="spellEnd"/>
      <w:r w:rsidR="00BC293B" w:rsidRPr="000F557A">
        <w:t xml:space="preserve"> </w:t>
      </w:r>
      <w:proofErr w:type="spellStart"/>
      <w:r w:rsidR="00BC293B" w:rsidRPr="000F557A">
        <w:t>oraz</w:t>
      </w:r>
      <w:proofErr w:type="spellEnd"/>
      <w:r w:rsidR="00BC293B" w:rsidRPr="000F557A">
        <w:t xml:space="preserve"> </w:t>
      </w:r>
      <w:proofErr w:type="spellStart"/>
      <w:r w:rsidR="00BC293B" w:rsidRPr="000F557A">
        <w:t>przez</w:t>
      </w:r>
      <w:proofErr w:type="spellEnd"/>
      <w:r w:rsidR="00BC293B" w:rsidRPr="000F557A">
        <w:t xml:space="preserve"> </w:t>
      </w:r>
      <w:proofErr w:type="spellStart"/>
      <w:r w:rsidR="00BC293B" w:rsidRPr="000F557A">
        <w:t>cały</w:t>
      </w:r>
      <w:proofErr w:type="spellEnd"/>
      <w:r w:rsidR="00BC293B" w:rsidRPr="000F557A">
        <w:t xml:space="preserve"> </w:t>
      </w:r>
      <w:proofErr w:type="spellStart"/>
      <w:r w:rsidR="00BC293B" w:rsidRPr="000F557A">
        <w:t>okres</w:t>
      </w:r>
      <w:proofErr w:type="spellEnd"/>
      <w:r w:rsidR="00BC293B" w:rsidRPr="000F557A">
        <w:t xml:space="preserve"> </w:t>
      </w:r>
      <w:proofErr w:type="spellStart"/>
      <w:r w:rsidR="00BC293B" w:rsidRPr="000F557A">
        <w:t>związania</w:t>
      </w:r>
      <w:proofErr w:type="spellEnd"/>
      <w:r w:rsidR="00BC293B" w:rsidRPr="000F557A">
        <w:t xml:space="preserve"> z </w:t>
      </w:r>
      <w:proofErr w:type="spellStart"/>
      <w:r w:rsidR="00BC293B" w:rsidRPr="000F557A">
        <w:t>celem</w:t>
      </w:r>
      <w:proofErr w:type="spellEnd"/>
      <w:r w:rsidR="00D17F46">
        <w:t xml:space="preserve">, </w:t>
      </w:r>
      <w:proofErr w:type="spellStart"/>
      <w:r w:rsidR="00D17F46">
        <w:t>tj</w:t>
      </w:r>
      <w:proofErr w:type="spellEnd"/>
      <w:r w:rsidR="00D17F46">
        <w:t xml:space="preserve">. </w:t>
      </w:r>
      <w:r w:rsidR="00BC293B" w:rsidRPr="000F557A">
        <w:t xml:space="preserve">5 </w:t>
      </w:r>
      <w:proofErr w:type="spellStart"/>
      <w:r w:rsidR="00BC293B" w:rsidRPr="000F557A">
        <w:t>lat</w:t>
      </w:r>
      <w:proofErr w:type="spellEnd"/>
      <w:r w:rsidR="00BC293B" w:rsidRPr="000F557A">
        <w:t xml:space="preserve"> od </w:t>
      </w:r>
      <w:proofErr w:type="spellStart"/>
      <w:r w:rsidR="00BC293B" w:rsidRPr="000F557A">
        <w:t>dnia</w:t>
      </w:r>
      <w:proofErr w:type="spellEnd"/>
      <w:r w:rsidR="00BC293B" w:rsidRPr="000F557A">
        <w:t xml:space="preserve"> </w:t>
      </w:r>
      <w:proofErr w:type="spellStart"/>
      <w:r w:rsidR="00BC293B" w:rsidRPr="000F557A">
        <w:t>rozliczenia</w:t>
      </w:r>
      <w:proofErr w:type="spellEnd"/>
      <w:r w:rsidR="00BC293B" w:rsidRPr="000F557A">
        <w:t xml:space="preserve"> </w:t>
      </w:r>
      <w:proofErr w:type="spellStart"/>
      <w:r w:rsidR="00BC293B" w:rsidRPr="000F557A">
        <w:t>inwestycji</w:t>
      </w:r>
      <w:proofErr w:type="spellEnd"/>
      <w:r w:rsidR="00BC293B" w:rsidRPr="000F557A">
        <w:t xml:space="preserve"> z </w:t>
      </w:r>
      <w:proofErr w:type="spellStart"/>
      <w:r w:rsidR="00BC293B" w:rsidRPr="000F557A">
        <w:t>instytucją</w:t>
      </w:r>
      <w:proofErr w:type="spellEnd"/>
      <w:r w:rsidR="00BC293B" w:rsidRPr="000F557A">
        <w:t xml:space="preserve"> </w:t>
      </w:r>
      <w:proofErr w:type="spellStart"/>
      <w:r w:rsidR="00BC293B" w:rsidRPr="000F557A">
        <w:t>dofinansowującą</w:t>
      </w:r>
      <w:proofErr w:type="spellEnd"/>
      <w:r w:rsidR="00BC293B" w:rsidRPr="000F557A">
        <w:t xml:space="preserve">.  </w:t>
      </w:r>
      <w:r w:rsidR="00BC293B">
        <w:rPr>
          <w:rFonts w:ascii="Aptos" w:hAnsi="Aptos"/>
          <w:lang w:val="pl-PL"/>
        </w:rPr>
        <w:t>W</w:t>
      </w:r>
      <w:r w:rsidR="00C018E8">
        <w:rPr>
          <w:rFonts w:ascii="Aptos" w:hAnsi="Aptos"/>
          <w:lang w:val="pl-PL"/>
        </w:rPr>
        <w:t xml:space="preserve">yrażam zgodę </w:t>
      </w:r>
      <w:r w:rsidR="00C018E8" w:rsidRPr="00D65F1E">
        <w:rPr>
          <w:rFonts w:ascii="Aptos" w:hAnsi="Aptos"/>
          <w:lang w:val="pl-PL"/>
        </w:rPr>
        <w:t>o udost</w:t>
      </w:r>
      <w:r w:rsidR="00C018E8">
        <w:rPr>
          <w:rFonts w:ascii="Aptos" w:hAnsi="Aptos"/>
          <w:lang w:val="pl-PL"/>
        </w:rPr>
        <w:t>ę</w:t>
      </w:r>
      <w:r w:rsidR="00C018E8" w:rsidRPr="00D65F1E">
        <w:rPr>
          <w:rFonts w:ascii="Aptos" w:hAnsi="Aptos"/>
          <w:lang w:val="pl-PL"/>
        </w:rPr>
        <w:t>pni</w:t>
      </w:r>
      <w:r w:rsidR="00C018E8">
        <w:rPr>
          <w:rFonts w:ascii="Aptos" w:hAnsi="Aptos"/>
          <w:lang w:val="pl-PL"/>
        </w:rPr>
        <w:t>e</w:t>
      </w:r>
      <w:r w:rsidR="00C018E8" w:rsidRPr="00D65F1E">
        <w:rPr>
          <w:rFonts w:ascii="Aptos" w:hAnsi="Aptos"/>
          <w:lang w:val="pl-PL"/>
        </w:rPr>
        <w:t>ni</w:t>
      </w:r>
      <w:r w:rsidR="00C018E8">
        <w:rPr>
          <w:rFonts w:ascii="Aptos" w:hAnsi="Aptos"/>
          <w:lang w:val="pl-PL"/>
        </w:rPr>
        <w:t>e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nieruchomości</w:t>
      </w:r>
      <w:r w:rsidR="00C018E8" w:rsidRPr="00D65F1E">
        <w:rPr>
          <w:rFonts w:ascii="Aptos" w:hAnsi="Aptos"/>
          <w:lang w:val="pl-PL"/>
        </w:rPr>
        <w:t xml:space="preserve"> na potrzeby realizacji projektu (</w:t>
      </w:r>
      <w:r w:rsidR="00D65F1E" w:rsidRPr="00D65F1E">
        <w:rPr>
          <w:rFonts w:ascii="Aptos" w:hAnsi="Aptos"/>
          <w:lang w:val="pl-PL"/>
        </w:rPr>
        <w:t>wejście</w:t>
      </w:r>
      <w:r w:rsidR="00C018E8" w:rsidRPr="00D65F1E">
        <w:rPr>
          <w:rFonts w:ascii="Aptos" w:hAnsi="Aptos"/>
          <w:lang w:val="pl-PL"/>
        </w:rPr>
        <w:t xml:space="preserve"> na teren, lokalizacja </w:t>
      </w:r>
      <w:r w:rsidR="00D65F1E" w:rsidRPr="00D65F1E">
        <w:rPr>
          <w:rFonts w:ascii="Aptos" w:hAnsi="Aptos"/>
          <w:lang w:val="pl-PL"/>
        </w:rPr>
        <w:t>urządzeń</w:t>
      </w:r>
      <w:r w:rsidR="00C018E8" w:rsidRPr="00D65F1E">
        <w:rPr>
          <w:rFonts w:ascii="Aptos" w:hAnsi="Aptos"/>
          <w:lang w:val="pl-PL"/>
        </w:rPr>
        <w:t xml:space="preserve">, prowadzenie robot, </w:t>
      </w:r>
      <w:r w:rsidR="00D65F1E" w:rsidRPr="00D65F1E">
        <w:rPr>
          <w:rFonts w:ascii="Aptos" w:hAnsi="Aptos"/>
          <w:lang w:val="pl-PL"/>
        </w:rPr>
        <w:t>nadzór</w:t>
      </w:r>
      <w:r w:rsidR="00C018E8" w:rsidRPr="00D65F1E">
        <w:rPr>
          <w:rFonts w:ascii="Aptos" w:hAnsi="Aptos"/>
          <w:lang w:val="pl-PL"/>
        </w:rPr>
        <w:t xml:space="preserve"> i odbiory)</w:t>
      </w:r>
      <w:r w:rsidR="00C018E8">
        <w:rPr>
          <w:rFonts w:ascii="Aptos" w:hAnsi="Aptos"/>
          <w:lang w:val="pl-PL"/>
        </w:rPr>
        <w:t xml:space="preserve"> oraz</w:t>
      </w:r>
      <w:r w:rsidR="00C018E8" w:rsidRPr="00D65F1E">
        <w:rPr>
          <w:rFonts w:ascii="Aptos" w:hAnsi="Aptos"/>
          <w:lang w:val="pl-PL"/>
        </w:rPr>
        <w:t xml:space="preserve"> </w:t>
      </w:r>
      <w:r w:rsidR="007C6A03">
        <w:rPr>
          <w:rFonts w:ascii="Aptos" w:hAnsi="Aptos"/>
          <w:lang w:val="pl-PL"/>
        </w:rPr>
        <w:t>zobowiązuję</w:t>
      </w:r>
      <w:r w:rsidR="00C018E8" w:rsidRPr="00D65F1E">
        <w:rPr>
          <w:rFonts w:ascii="Aptos" w:hAnsi="Aptos"/>
          <w:lang w:val="pl-PL"/>
        </w:rPr>
        <w:t xml:space="preserve"> </w:t>
      </w:r>
      <w:r w:rsidR="00D65F1E" w:rsidRPr="00D65F1E">
        <w:rPr>
          <w:rFonts w:ascii="Aptos" w:hAnsi="Aptos"/>
          <w:lang w:val="pl-PL"/>
        </w:rPr>
        <w:t>się</w:t>
      </w:r>
      <w:r w:rsidR="00C018E8" w:rsidRPr="00D65F1E">
        <w:rPr>
          <w:rFonts w:ascii="Aptos" w:hAnsi="Aptos"/>
          <w:lang w:val="pl-PL"/>
        </w:rPr>
        <w:t xml:space="preserve"> do utrzymania przedmiotowej operacji (</w:t>
      </w:r>
      <w:r w:rsidR="00D65F1E" w:rsidRPr="00D65F1E">
        <w:rPr>
          <w:rFonts w:ascii="Aptos" w:hAnsi="Aptos"/>
          <w:lang w:val="pl-PL"/>
        </w:rPr>
        <w:t>efektów</w:t>
      </w:r>
      <w:r w:rsidR="00C018E8" w:rsidRPr="00D65F1E">
        <w:rPr>
          <w:rFonts w:ascii="Aptos" w:hAnsi="Aptos"/>
          <w:lang w:val="pl-PL"/>
        </w:rPr>
        <w:t xml:space="preserve"> projektu) przez okres 5 lat od </w:t>
      </w:r>
      <w:r w:rsidR="00D65F1E" w:rsidRPr="00D65F1E">
        <w:rPr>
          <w:rFonts w:ascii="Aptos" w:hAnsi="Aptos"/>
          <w:lang w:val="pl-PL"/>
        </w:rPr>
        <w:t>zakończenia</w:t>
      </w:r>
      <w:r w:rsidR="00C018E8" w:rsidRPr="00D65F1E">
        <w:rPr>
          <w:rFonts w:ascii="Aptos" w:hAnsi="Aptos"/>
          <w:lang w:val="pl-PL"/>
        </w:rPr>
        <w:t xml:space="preserve"> realizacji, zgodnie z zasadami programu</w:t>
      </w:r>
      <w:r w:rsidR="00C018E8">
        <w:rPr>
          <w:rFonts w:ascii="Aptos" w:hAnsi="Aptos"/>
          <w:lang w:val="pl-PL"/>
        </w:rPr>
        <w:t>.</w:t>
      </w:r>
    </w:p>
    <w:p w14:paraId="132CB861" w14:textId="77777777" w:rsidR="00EB029F" w:rsidRDefault="00EB029F" w:rsidP="00D17F46">
      <w:pPr>
        <w:spacing w:after="0"/>
        <w:ind w:left="426" w:hanging="426"/>
        <w:jc w:val="both"/>
        <w:rPr>
          <w:rFonts w:ascii="Aptos" w:hAnsi="Aptos"/>
          <w:lang w:val="pl-PL"/>
        </w:rPr>
      </w:pPr>
    </w:p>
    <w:p w14:paraId="3BCE22DB" w14:textId="597D245B" w:rsidR="00A76743" w:rsidRPr="00A76743" w:rsidRDefault="00000000" w:rsidP="00D17F46">
      <w:pPr>
        <w:spacing w:after="0"/>
        <w:ind w:left="426" w:hanging="426"/>
        <w:jc w:val="both"/>
        <w:rPr>
          <w:rFonts w:ascii="Aptos" w:hAnsi="Aptos"/>
        </w:rPr>
      </w:pPr>
      <w:sdt>
        <w:sdtPr>
          <w:rPr>
            <w:rFonts w:ascii="Aptos" w:hAnsi="Aptos"/>
            <w:b/>
            <w:lang w:val="pl-PL"/>
          </w:rPr>
          <w:id w:val="-30118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3CBB">
            <w:rPr>
              <w:rFonts w:ascii="MS Gothic" w:eastAsia="MS Gothic" w:hAnsi="MS Gothic" w:hint="eastAsia"/>
              <w:b/>
              <w:lang w:val="pl-PL"/>
            </w:rPr>
            <w:t>☐</w:t>
          </w:r>
        </w:sdtContent>
      </w:sdt>
      <w:r w:rsidR="00D43CBB" w:rsidRPr="00D65F1E">
        <w:rPr>
          <w:rFonts w:ascii="Aptos" w:hAnsi="Aptos"/>
          <w:b/>
          <w:lang w:val="pl-PL"/>
        </w:rPr>
        <w:t xml:space="preserve"> </w:t>
      </w:r>
      <w:proofErr w:type="spellStart"/>
      <w:r w:rsidR="00A76743" w:rsidRPr="00A76743">
        <w:rPr>
          <w:rFonts w:ascii="Aptos" w:hAnsi="Aptos"/>
        </w:rPr>
        <w:t>Oświadczam</w:t>
      </w:r>
      <w:proofErr w:type="spellEnd"/>
      <w:r w:rsidR="00A76743" w:rsidRPr="00A76743">
        <w:rPr>
          <w:rFonts w:ascii="Aptos" w:hAnsi="Aptos"/>
        </w:rPr>
        <w:t xml:space="preserve">, </w:t>
      </w:r>
      <w:proofErr w:type="spellStart"/>
      <w:r w:rsidR="00A76743" w:rsidRPr="00A76743">
        <w:rPr>
          <w:rFonts w:ascii="Aptos" w:hAnsi="Aptos"/>
        </w:rPr>
        <w:t>że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dane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podane</w:t>
      </w:r>
      <w:proofErr w:type="spellEnd"/>
      <w:r w:rsidR="00A76743" w:rsidRPr="00A76743">
        <w:rPr>
          <w:rFonts w:ascii="Aptos" w:hAnsi="Aptos"/>
        </w:rPr>
        <w:t xml:space="preserve"> we </w:t>
      </w:r>
      <w:proofErr w:type="spellStart"/>
      <w:r w:rsidR="00A76743" w:rsidRPr="00A76743">
        <w:rPr>
          <w:rFonts w:ascii="Aptos" w:hAnsi="Aptos"/>
        </w:rPr>
        <w:t>wniosku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są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zgodne</w:t>
      </w:r>
      <w:proofErr w:type="spellEnd"/>
      <w:r w:rsidR="00A76743" w:rsidRPr="00A76743">
        <w:rPr>
          <w:rFonts w:ascii="Aptos" w:hAnsi="Aptos"/>
        </w:rPr>
        <w:t xml:space="preserve"> z </w:t>
      </w:r>
      <w:proofErr w:type="spellStart"/>
      <w:r w:rsidR="00A76743" w:rsidRPr="00A76743">
        <w:rPr>
          <w:rFonts w:ascii="Aptos" w:hAnsi="Aptos"/>
        </w:rPr>
        <w:t>prawdą</w:t>
      </w:r>
      <w:proofErr w:type="spellEnd"/>
      <w:r w:rsidR="00A76743" w:rsidRPr="00A76743">
        <w:rPr>
          <w:rFonts w:ascii="Aptos" w:hAnsi="Aptos"/>
        </w:rPr>
        <w:t xml:space="preserve"> i </w:t>
      </w:r>
      <w:proofErr w:type="spellStart"/>
      <w:r w:rsidR="00A76743" w:rsidRPr="00A76743">
        <w:rPr>
          <w:rFonts w:ascii="Aptos" w:hAnsi="Aptos"/>
        </w:rPr>
        <w:t>jestem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świadoma</w:t>
      </w:r>
      <w:proofErr w:type="spellEnd"/>
      <w:r w:rsidR="00A76743" w:rsidRPr="00A76743">
        <w:rPr>
          <w:rFonts w:ascii="Aptos" w:hAnsi="Aptos"/>
        </w:rPr>
        <w:t xml:space="preserve">(-y) </w:t>
      </w:r>
      <w:proofErr w:type="spellStart"/>
      <w:r w:rsidR="00A76743" w:rsidRPr="00A76743">
        <w:rPr>
          <w:rFonts w:ascii="Aptos" w:hAnsi="Aptos"/>
        </w:rPr>
        <w:t>odpowiedzialności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karnej</w:t>
      </w:r>
      <w:proofErr w:type="spellEnd"/>
      <w:r w:rsidR="00A76743" w:rsidRPr="00A76743">
        <w:rPr>
          <w:rFonts w:ascii="Aptos" w:hAnsi="Aptos"/>
        </w:rPr>
        <w:t xml:space="preserve"> za </w:t>
      </w:r>
      <w:proofErr w:type="spellStart"/>
      <w:r w:rsidR="00A76743" w:rsidRPr="00A76743">
        <w:rPr>
          <w:rFonts w:ascii="Aptos" w:hAnsi="Aptos"/>
        </w:rPr>
        <w:t>składanie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fałszywych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zeznań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zgodnie</w:t>
      </w:r>
      <w:proofErr w:type="spellEnd"/>
      <w:r w:rsidR="00A76743" w:rsidRPr="00A76743">
        <w:rPr>
          <w:rFonts w:ascii="Aptos" w:hAnsi="Aptos"/>
        </w:rPr>
        <w:t xml:space="preserve"> z art. 233 § 1 </w:t>
      </w:r>
      <w:proofErr w:type="spellStart"/>
      <w:r w:rsidR="00A76743" w:rsidRPr="00A76743">
        <w:rPr>
          <w:rFonts w:ascii="Aptos" w:hAnsi="Aptos"/>
        </w:rPr>
        <w:t>Kodeksu</w:t>
      </w:r>
      <w:proofErr w:type="spellEnd"/>
      <w:r w:rsidR="00A76743" w:rsidRPr="00A76743">
        <w:rPr>
          <w:rFonts w:ascii="Aptos" w:hAnsi="Aptos"/>
        </w:rPr>
        <w:t xml:space="preserve"> </w:t>
      </w:r>
      <w:proofErr w:type="spellStart"/>
      <w:r w:rsidR="00A76743" w:rsidRPr="00A76743">
        <w:rPr>
          <w:rFonts w:ascii="Aptos" w:hAnsi="Aptos"/>
        </w:rPr>
        <w:t>Karnego</w:t>
      </w:r>
      <w:proofErr w:type="spellEnd"/>
      <w:r w:rsidR="00A76743" w:rsidRPr="00A76743">
        <w:rPr>
          <w:rFonts w:ascii="Aptos" w:hAnsi="Aptos"/>
        </w:rPr>
        <w:t xml:space="preserve"> z </w:t>
      </w:r>
      <w:proofErr w:type="spellStart"/>
      <w:r w:rsidR="00A76743" w:rsidRPr="00A76743">
        <w:rPr>
          <w:rFonts w:ascii="Aptos" w:hAnsi="Aptos"/>
        </w:rPr>
        <w:t>dnia</w:t>
      </w:r>
      <w:proofErr w:type="spellEnd"/>
      <w:r w:rsidR="00A76743" w:rsidRPr="00A76743">
        <w:rPr>
          <w:rFonts w:ascii="Aptos" w:hAnsi="Aptos"/>
        </w:rPr>
        <w:t xml:space="preserve"> 6 </w:t>
      </w:r>
      <w:proofErr w:type="spellStart"/>
      <w:r w:rsidR="00A76743" w:rsidRPr="00A76743">
        <w:rPr>
          <w:rFonts w:ascii="Aptos" w:hAnsi="Aptos"/>
        </w:rPr>
        <w:t>czerwca</w:t>
      </w:r>
      <w:proofErr w:type="spellEnd"/>
      <w:r w:rsidR="00A76743" w:rsidRPr="00A76743">
        <w:rPr>
          <w:rFonts w:ascii="Aptos" w:hAnsi="Aptos"/>
        </w:rPr>
        <w:t xml:space="preserve"> 1997 r. (Dz. U. z 2021 r. </w:t>
      </w:r>
      <w:proofErr w:type="spellStart"/>
      <w:r w:rsidR="00A76743" w:rsidRPr="00A76743">
        <w:rPr>
          <w:rFonts w:ascii="Aptos" w:hAnsi="Aptos"/>
        </w:rPr>
        <w:t>poz</w:t>
      </w:r>
      <w:proofErr w:type="spellEnd"/>
      <w:r w:rsidR="00A76743" w:rsidRPr="00A76743">
        <w:rPr>
          <w:rFonts w:ascii="Aptos" w:hAnsi="Aptos"/>
        </w:rPr>
        <w:t>. 2345).</w:t>
      </w:r>
    </w:p>
    <w:p w14:paraId="7ABF98FE" w14:textId="77777777" w:rsidR="006A07B6" w:rsidRDefault="00807417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 xml:space="preserve"> </w:t>
      </w:r>
    </w:p>
    <w:p w14:paraId="1AA595B3" w14:textId="77777777" w:rsidR="00EB029F" w:rsidRDefault="00EB029F" w:rsidP="00EB029F">
      <w:pPr>
        <w:spacing w:after="0"/>
        <w:rPr>
          <w:rFonts w:ascii="Aptos" w:hAnsi="Aptos"/>
          <w:lang w:val="pl-PL"/>
        </w:rPr>
      </w:pPr>
    </w:p>
    <w:p w14:paraId="5D6CC1F4" w14:textId="77777777" w:rsidR="00EB029F" w:rsidRDefault="00EB029F" w:rsidP="00EB029F">
      <w:pPr>
        <w:spacing w:after="0"/>
        <w:rPr>
          <w:rFonts w:ascii="Aptos" w:hAnsi="Aptos"/>
          <w:lang w:val="pl-PL"/>
        </w:rPr>
      </w:pPr>
    </w:p>
    <w:p w14:paraId="305983E2" w14:textId="77777777" w:rsidR="00EB029F" w:rsidRDefault="00EB029F" w:rsidP="00EB029F">
      <w:pPr>
        <w:spacing w:after="0"/>
        <w:rPr>
          <w:rFonts w:ascii="Aptos" w:hAnsi="Aptos"/>
          <w:lang w:val="pl-PL"/>
        </w:rPr>
      </w:pPr>
    </w:p>
    <w:p w14:paraId="7525518F" w14:textId="77777777" w:rsidR="00EB029F" w:rsidRDefault="00EB029F" w:rsidP="00EB029F">
      <w:pPr>
        <w:spacing w:after="0"/>
        <w:rPr>
          <w:rFonts w:ascii="Aptos" w:hAnsi="Aptos"/>
          <w:lang w:val="pl-PL"/>
        </w:rPr>
      </w:pPr>
    </w:p>
    <w:p w14:paraId="33B6E0B3" w14:textId="77777777" w:rsidR="00EB029F" w:rsidRDefault="00EB029F" w:rsidP="00EB029F">
      <w:pPr>
        <w:spacing w:after="0"/>
        <w:rPr>
          <w:rFonts w:ascii="Aptos" w:hAnsi="Aptos"/>
          <w:lang w:val="pl-PL"/>
        </w:rPr>
      </w:pPr>
    </w:p>
    <w:p w14:paraId="6342EAB2" w14:textId="135D9F5F" w:rsidR="00EB029F" w:rsidRDefault="00D17F46" w:rsidP="00EB029F">
      <w:pPr>
        <w:spacing w:after="0"/>
        <w:contextualSpacing/>
        <w:rPr>
          <w:rFonts w:ascii="Aptos" w:hAnsi="Aptos"/>
          <w:lang w:val="pl-PL"/>
        </w:rPr>
      </w:pPr>
      <w:r>
        <w:rPr>
          <w:rFonts w:ascii="Aptos" w:hAnsi="Aptos"/>
          <w:lang w:val="pl-PL"/>
        </w:rPr>
        <w:t>………………………………………………………………</w:t>
      </w:r>
      <w:r w:rsidR="00EB029F">
        <w:rPr>
          <w:rFonts w:ascii="Aptos" w:hAnsi="Aptos"/>
          <w:lang w:val="pl-PL"/>
        </w:rPr>
        <w:t xml:space="preserve">               </w:t>
      </w:r>
      <w:r w:rsidR="00062F8D">
        <w:rPr>
          <w:rFonts w:ascii="Aptos" w:hAnsi="Aptos"/>
          <w:lang w:val="pl-PL"/>
        </w:rPr>
        <w:tab/>
      </w:r>
      <w:r w:rsidR="00062F8D">
        <w:rPr>
          <w:rFonts w:ascii="Aptos" w:hAnsi="Aptos"/>
          <w:lang w:val="pl-PL"/>
        </w:rPr>
        <w:tab/>
      </w:r>
      <w:r w:rsidR="00062F8D">
        <w:rPr>
          <w:rFonts w:ascii="Aptos" w:hAnsi="Aptos"/>
          <w:lang w:val="pl-PL"/>
        </w:rPr>
        <w:tab/>
      </w:r>
      <w:r w:rsidR="00EB029F">
        <w:rPr>
          <w:rFonts w:ascii="Aptos" w:hAnsi="Aptos"/>
          <w:lang w:val="pl-PL"/>
        </w:rPr>
        <w:t>……………………………</w:t>
      </w:r>
    </w:p>
    <w:p w14:paraId="5E13ACEF" w14:textId="528CF020" w:rsidR="00D17F46" w:rsidRPr="007203B5" w:rsidRDefault="00D17F46" w:rsidP="00EB029F">
      <w:pPr>
        <w:spacing w:after="0"/>
        <w:contextualSpacing/>
        <w:rPr>
          <w:rFonts w:ascii="Aptos" w:hAnsi="Aptos"/>
          <w:sz w:val="18"/>
          <w:szCs w:val="18"/>
          <w:lang w:val="pl-PL"/>
        </w:rPr>
      </w:pPr>
      <w:r w:rsidRPr="007203B5">
        <w:rPr>
          <w:rFonts w:ascii="Aptos" w:hAnsi="Aptos"/>
          <w:sz w:val="18"/>
          <w:szCs w:val="18"/>
          <w:lang w:val="pl-PL"/>
        </w:rPr>
        <w:t>Czytelny podpis Wnioskodawcy / Współwłaścicieli</w:t>
      </w:r>
      <w:r w:rsidRPr="007203B5">
        <w:rPr>
          <w:rFonts w:ascii="Aptos" w:hAnsi="Aptos"/>
          <w:sz w:val="18"/>
          <w:szCs w:val="18"/>
          <w:lang w:val="pl-PL"/>
        </w:rPr>
        <w:tab/>
      </w:r>
      <w:r w:rsidR="007203B5">
        <w:rPr>
          <w:rFonts w:ascii="Aptos" w:hAnsi="Aptos"/>
          <w:sz w:val="18"/>
          <w:szCs w:val="18"/>
          <w:lang w:val="pl-PL"/>
        </w:rPr>
        <w:tab/>
        <w:t xml:space="preserve">   </w:t>
      </w:r>
      <w:r w:rsidRPr="007203B5">
        <w:rPr>
          <w:rFonts w:ascii="Aptos" w:hAnsi="Aptos"/>
          <w:sz w:val="18"/>
          <w:szCs w:val="18"/>
          <w:lang w:val="pl-PL"/>
        </w:rPr>
        <w:tab/>
      </w:r>
      <w:r w:rsidRPr="007203B5">
        <w:rPr>
          <w:rFonts w:ascii="Aptos" w:hAnsi="Aptos"/>
          <w:sz w:val="18"/>
          <w:szCs w:val="18"/>
          <w:lang w:val="pl-PL"/>
        </w:rPr>
        <w:tab/>
      </w:r>
      <w:r w:rsidR="007203B5">
        <w:rPr>
          <w:rFonts w:ascii="Aptos" w:hAnsi="Aptos"/>
          <w:sz w:val="18"/>
          <w:szCs w:val="18"/>
          <w:lang w:val="pl-PL"/>
        </w:rPr>
        <w:t xml:space="preserve">      </w:t>
      </w:r>
      <w:r w:rsidRPr="007203B5">
        <w:rPr>
          <w:rFonts w:ascii="Aptos" w:hAnsi="Aptos"/>
          <w:sz w:val="18"/>
          <w:szCs w:val="18"/>
          <w:lang w:val="pl-PL"/>
        </w:rPr>
        <w:t>Miejscowość, data</w:t>
      </w:r>
    </w:p>
    <w:p w14:paraId="2F6634CF" w14:textId="77777777" w:rsidR="00D17F46" w:rsidRDefault="00D17F46" w:rsidP="00A76743">
      <w:pPr>
        <w:spacing w:after="0"/>
        <w:jc w:val="center"/>
        <w:rPr>
          <w:rFonts w:ascii="Aptos" w:hAnsi="Aptos"/>
          <w:lang w:val="pl-PL"/>
        </w:rPr>
      </w:pPr>
    </w:p>
    <w:p w14:paraId="3587AF8B" w14:textId="3166253D" w:rsidR="00D17F46" w:rsidRDefault="00D17F46">
      <w:pPr>
        <w:rPr>
          <w:rFonts w:ascii="Aptos" w:hAnsi="Aptos"/>
          <w:lang w:val="pl-PL"/>
        </w:rPr>
      </w:pPr>
      <w:r>
        <w:rPr>
          <w:rFonts w:ascii="Aptos" w:hAnsi="Aptos"/>
          <w:lang w:val="pl-PL"/>
        </w:rPr>
        <w:br w:type="page"/>
      </w:r>
    </w:p>
    <w:p w14:paraId="36AF626A" w14:textId="77777777" w:rsidR="00D17F46" w:rsidRPr="000F557A" w:rsidRDefault="00D17F46" w:rsidP="00D65F1E">
      <w:pPr>
        <w:spacing w:after="0"/>
        <w:jc w:val="both"/>
        <w:rPr>
          <w:rFonts w:ascii="Aptos" w:hAnsi="Aptos"/>
          <w:sz w:val="20"/>
          <w:szCs w:val="20"/>
          <w:lang w:val="pl-PL"/>
        </w:rPr>
      </w:pPr>
    </w:p>
    <w:p w14:paraId="235D38E5" w14:textId="77777777" w:rsidR="006A07B6" w:rsidRDefault="00807417" w:rsidP="00D65F1E">
      <w:pPr>
        <w:spacing w:after="0"/>
        <w:jc w:val="both"/>
        <w:rPr>
          <w:rFonts w:ascii="Aptos" w:hAnsi="Aptos"/>
          <w:b/>
          <w:lang w:val="pl-PL"/>
        </w:rPr>
      </w:pPr>
      <w:r w:rsidRPr="00D65F1E">
        <w:rPr>
          <w:rFonts w:ascii="Aptos" w:hAnsi="Aptos"/>
          <w:b/>
          <w:lang w:val="pl-PL"/>
        </w:rPr>
        <w:t>V. Zgody RODO i informacja o przetwarzaniu danych</w:t>
      </w:r>
    </w:p>
    <w:p w14:paraId="5C142964" w14:textId="77777777" w:rsidR="00EC77FC" w:rsidRPr="00D65F1E" w:rsidRDefault="00EC77FC" w:rsidP="00D65F1E">
      <w:pPr>
        <w:spacing w:after="0"/>
        <w:jc w:val="both"/>
        <w:rPr>
          <w:rFonts w:ascii="Aptos" w:hAnsi="Aptos"/>
          <w:lang w:val="pl-PL"/>
        </w:rPr>
      </w:pPr>
    </w:p>
    <w:p w14:paraId="4A5C5CF7" w14:textId="43A1A637" w:rsidR="006A07B6" w:rsidRDefault="00D65F1E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>Wyrażam zgodę na przetwarzanie moich danych osobowych w zakresie niezbędnym do przeprowadzenia naboru, weryfikacji, przygotowania dokumentacji, zawarcia ewentualnej umowy</w:t>
      </w:r>
      <w:r w:rsidR="00D17F46">
        <w:rPr>
          <w:rFonts w:ascii="Aptos" w:hAnsi="Aptos"/>
          <w:lang w:val="pl-PL"/>
        </w:rPr>
        <w:br/>
      </w:r>
      <w:r w:rsidRPr="00D65F1E">
        <w:rPr>
          <w:rFonts w:ascii="Aptos" w:hAnsi="Aptos"/>
          <w:lang w:val="pl-PL"/>
        </w:rPr>
        <w:t>i realizacji projektu. Zostałem/</w:t>
      </w:r>
      <w:proofErr w:type="spellStart"/>
      <w:r w:rsidRPr="00D65F1E">
        <w:rPr>
          <w:rFonts w:ascii="Aptos" w:hAnsi="Aptos"/>
          <w:lang w:val="pl-PL"/>
        </w:rPr>
        <w:t>am</w:t>
      </w:r>
      <w:proofErr w:type="spellEnd"/>
      <w:r w:rsidRPr="00D65F1E">
        <w:rPr>
          <w:rFonts w:ascii="Aptos" w:hAnsi="Aptos"/>
          <w:lang w:val="pl-PL"/>
        </w:rPr>
        <w:t xml:space="preserve"> poinformowany/a o prawach wynikających z RODO oraz</w:t>
      </w:r>
      <w:r w:rsidR="00D17F46">
        <w:rPr>
          <w:rFonts w:ascii="Aptos" w:hAnsi="Aptos"/>
          <w:lang w:val="pl-PL"/>
        </w:rPr>
        <w:br/>
      </w:r>
      <w:r w:rsidRPr="00D65F1E">
        <w:rPr>
          <w:rFonts w:ascii="Aptos" w:hAnsi="Aptos"/>
          <w:lang w:val="pl-PL"/>
        </w:rPr>
        <w:t>o administratorze danych i IOD.</w:t>
      </w:r>
    </w:p>
    <w:p w14:paraId="01A93313" w14:textId="77777777" w:rsidR="000534FC" w:rsidRDefault="000534FC" w:rsidP="00D65F1E">
      <w:pPr>
        <w:spacing w:after="0"/>
        <w:jc w:val="both"/>
        <w:rPr>
          <w:rFonts w:ascii="Aptos" w:hAnsi="Aptos"/>
          <w:lang w:val="pl-PL"/>
        </w:rPr>
      </w:pPr>
    </w:p>
    <w:p w14:paraId="02BEB0CA" w14:textId="77777777" w:rsidR="000534FC" w:rsidRDefault="000534FC" w:rsidP="00D65F1E">
      <w:pPr>
        <w:spacing w:after="0"/>
        <w:jc w:val="both"/>
        <w:rPr>
          <w:rFonts w:ascii="Aptos" w:hAnsi="Aptos"/>
          <w:lang w:val="pl-PL"/>
        </w:rPr>
      </w:pPr>
    </w:p>
    <w:p w14:paraId="2F988DC8" w14:textId="77777777" w:rsidR="006072CA" w:rsidRDefault="006072CA" w:rsidP="00D65F1E">
      <w:pPr>
        <w:spacing w:after="0"/>
        <w:jc w:val="both"/>
        <w:rPr>
          <w:rFonts w:ascii="Aptos" w:hAnsi="Aptos"/>
          <w:lang w:val="pl-PL"/>
        </w:rPr>
      </w:pPr>
    </w:p>
    <w:p w14:paraId="3BBA6038" w14:textId="26980F11" w:rsidR="005C0614" w:rsidRDefault="000534FC" w:rsidP="00D65F1E">
      <w:pPr>
        <w:spacing w:after="0"/>
        <w:jc w:val="both"/>
        <w:rPr>
          <w:rFonts w:ascii="Aptos" w:hAnsi="Aptos"/>
          <w:lang w:val="pl-PL"/>
        </w:rPr>
      </w:pPr>
      <w:r>
        <w:rPr>
          <w:rFonts w:ascii="Aptos" w:hAnsi="Aptos"/>
          <w:lang w:val="pl-PL"/>
        </w:rPr>
        <w:t>……………………………………………………………………</w:t>
      </w:r>
      <w:r>
        <w:rPr>
          <w:rFonts w:ascii="Aptos" w:hAnsi="Aptos"/>
          <w:lang w:val="pl-PL"/>
        </w:rPr>
        <w:tab/>
      </w:r>
      <w:r w:rsidR="005C0614">
        <w:rPr>
          <w:rFonts w:ascii="Aptos" w:hAnsi="Aptos"/>
          <w:lang w:val="pl-PL"/>
        </w:rPr>
        <w:t xml:space="preserve">          ………………………………</w:t>
      </w:r>
    </w:p>
    <w:p w14:paraId="56DE7606" w14:textId="63CFC396" w:rsidR="00C018E8" w:rsidRDefault="00D65F1E" w:rsidP="00C018E8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>Czytelny podpis Wnioskodawcy / Współwłaściciel</w:t>
      </w:r>
      <w:r w:rsidR="000F557A">
        <w:rPr>
          <w:rFonts w:ascii="Aptos" w:hAnsi="Aptos"/>
          <w:lang w:val="pl-PL"/>
        </w:rPr>
        <w:t>i</w:t>
      </w:r>
      <w:r w:rsidRPr="00D65F1E">
        <w:rPr>
          <w:rFonts w:ascii="Aptos" w:hAnsi="Aptos"/>
          <w:lang w:val="pl-PL"/>
        </w:rPr>
        <w:tab/>
      </w:r>
      <w:r>
        <w:rPr>
          <w:rFonts w:ascii="Aptos" w:hAnsi="Aptos"/>
          <w:lang w:val="pl-PL"/>
        </w:rPr>
        <w:tab/>
      </w:r>
      <w:r w:rsidR="005C0614">
        <w:rPr>
          <w:rFonts w:ascii="Aptos" w:hAnsi="Aptos"/>
          <w:lang w:val="pl-PL"/>
        </w:rPr>
        <w:t xml:space="preserve">     </w:t>
      </w:r>
      <w:r>
        <w:rPr>
          <w:rFonts w:ascii="Aptos" w:hAnsi="Aptos"/>
          <w:lang w:val="pl-PL"/>
        </w:rPr>
        <w:tab/>
      </w:r>
      <w:r w:rsidR="005C0614">
        <w:rPr>
          <w:rFonts w:ascii="Aptos" w:hAnsi="Aptos"/>
          <w:lang w:val="pl-PL"/>
        </w:rPr>
        <w:t xml:space="preserve">    </w:t>
      </w:r>
      <w:r w:rsidRPr="00D65F1E">
        <w:rPr>
          <w:rFonts w:ascii="Aptos" w:hAnsi="Aptos"/>
          <w:lang w:val="pl-PL"/>
        </w:rPr>
        <w:t>Miejscowo</w:t>
      </w:r>
      <w:r>
        <w:rPr>
          <w:rFonts w:ascii="Aptos" w:hAnsi="Aptos"/>
          <w:lang w:val="pl-PL"/>
        </w:rPr>
        <w:t>ść</w:t>
      </w:r>
      <w:r w:rsidRPr="00D65F1E">
        <w:rPr>
          <w:rFonts w:ascii="Aptos" w:hAnsi="Aptos"/>
          <w:lang w:val="pl-PL"/>
        </w:rPr>
        <w:t>, data</w:t>
      </w:r>
    </w:p>
    <w:p w14:paraId="3D50363E" w14:textId="77777777" w:rsidR="00D17F46" w:rsidRDefault="00D17F46" w:rsidP="000F557A">
      <w:pPr>
        <w:spacing w:after="0"/>
        <w:jc w:val="both"/>
        <w:rPr>
          <w:rFonts w:ascii="Aptos" w:hAnsi="Aptos"/>
          <w:b/>
          <w:bCs/>
          <w:lang w:val="pl-PL"/>
        </w:rPr>
      </w:pPr>
    </w:p>
    <w:p w14:paraId="61A9A32B" w14:textId="77777777" w:rsidR="00D17F46" w:rsidRDefault="00D17F46" w:rsidP="000F557A">
      <w:pPr>
        <w:spacing w:after="0"/>
        <w:jc w:val="both"/>
        <w:rPr>
          <w:rFonts w:ascii="Aptos" w:hAnsi="Aptos"/>
          <w:b/>
          <w:bCs/>
          <w:lang w:val="pl-PL"/>
        </w:rPr>
      </w:pPr>
    </w:p>
    <w:p w14:paraId="0097E202" w14:textId="493DC489" w:rsidR="006A07B6" w:rsidRPr="006072CA" w:rsidRDefault="006072CA" w:rsidP="000F557A">
      <w:pPr>
        <w:spacing w:after="0"/>
        <w:jc w:val="both"/>
        <w:rPr>
          <w:rFonts w:ascii="Aptos" w:eastAsia="Aptos" w:hAnsi="Aptos" w:cs="Times New Roman"/>
          <w:kern w:val="2"/>
          <w:lang w:val="pl-PL"/>
          <w14:ligatures w14:val="standardContextual"/>
        </w:rPr>
      </w:pPr>
      <w:r w:rsidRPr="006072CA">
        <w:rPr>
          <w:rFonts w:ascii="Aptos" w:hAnsi="Aptos"/>
          <w:b/>
          <w:bCs/>
          <w:lang w:val="pl-PL"/>
        </w:rPr>
        <w:t>VI.</w:t>
      </w:r>
      <w:r w:rsidRPr="00D65F1E">
        <w:rPr>
          <w:rFonts w:ascii="Aptos" w:hAnsi="Aptos"/>
          <w:b/>
          <w:lang w:val="pl-PL"/>
        </w:rPr>
        <w:t xml:space="preserve"> Klauzula informacyjna RODO </w:t>
      </w:r>
    </w:p>
    <w:p w14:paraId="4624F5C6" w14:textId="77777777" w:rsidR="00D65F1E" w:rsidRPr="00D65F1E" w:rsidRDefault="00D65F1E" w:rsidP="00D65F1E">
      <w:pPr>
        <w:spacing w:after="0"/>
        <w:jc w:val="both"/>
        <w:rPr>
          <w:rFonts w:ascii="Aptos" w:hAnsi="Aptos"/>
          <w:lang w:val="pl-PL"/>
        </w:rPr>
      </w:pPr>
    </w:p>
    <w:p w14:paraId="5EA4034B" w14:textId="4A5D1D83" w:rsidR="00CA6EAB" w:rsidRDefault="00CA6EAB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CA6EAB">
        <w:rPr>
          <w:rFonts w:ascii="Aptos" w:hAnsi="Aptos"/>
          <w:b/>
          <w:bCs/>
          <w:lang w:val="pl-PL"/>
        </w:rPr>
        <w:t>Administratorem Pani/Pana danych osobowych jest</w:t>
      </w:r>
      <w:r w:rsidRPr="00CA6EAB">
        <w:rPr>
          <w:rFonts w:ascii="Aptos" w:hAnsi="Aptos"/>
          <w:lang w:val="pl-PL"/>
        </w:rPr>
        <w:t xml:space="preserve"> Urząd </w:t>
      </w:r>
      <w:r w:rsidR="00D17F46">
        <w:rPr>
          <w:rFonts w:ascii="Aptos" w:hAnsi="Aptos"/>
          <w:lang w:val="pl-PL"/>
        </w:rPr>
        <w:t>Miasta i Gminy w</w:t>
      </w:r>
      <w:r w:rsidRPr="00CA6EAB">
        <w:rPr>
          <w:rFonts w:ascii="Aptos" w:hAnsi="Aptos"/>
          <w:lang w:val="pl-PL"/>
        </w:rPr>
        <w:t xml:space="preserve"> </w:t>
      </w:r>
      <w:r w:rsidR="00D17F46">
        <w:rPr>
          <w:rFonts w:ascii="Aptos" w:hAnsi="Aptos"/>
          <w:lang w:val="pl-PL"/>
        </w:rPr>
        <w:t>Twardogórze</w:t>
      </w:r>
      <w:r w:rsidRPr="00CA6EAB">
        <w:rPr>
          <w:rFonts w:ascii="Aptos" w:hAnsi="Aptos"/>
          <w:lang w:val="pl-PL"/>
        </w:rPr>
        <w:t xml:space="preserve"> reprezentowany przez </w:t>
      </w:r>
      <w:r w:rsidR="00D17F46">
        <w:rPr>
          <w:rFonts w:ascii="Aptos" w:hAnsi="Aptos"/>
          <w:lang w:val="pl-PL"/>
        </w:rPr>
        <w:t>Burmistrza Miasta i Gminy Twardogóra</w:t>
      </w:r>
      <w:r w:rsidRPr="00CA6EAB">
        <w:rPr>
          <w:rFonts w:ascii="Aptos" w:hAnsi="Aptos"/>
          <w:lang w:val="pl-PL"/>
        </w:rPr>
        <w:t xml:space="preserve"> z siedzibą ul. </w:t>
      </w:r>
      <w:r w:rsidR="00D17F46">
        <w:rPr>
          <w:rFonts w:ascii="Aptos" w:hAnsi="Aptos"/>
          <w:lang w:val="pl-PL"/>
        </w:rPr>
        <w:t>Ratuszowa 1</w:t>
      </w:r>
      <w:r w:rsidRPr="00CA6EAB">
        <w:rPr>
          <w:rFonts w:ascii="Aptos" w:hAnsi="Aptos"/>
          <w:lang w:val="pl-PL"/>
        </w:rPr>
        <w:t>4, 56-</w:t>
      </w:r>
      <w:r w:rsidR="00D17F46">
        <w:rPr>
          <w:rFonts w:ascii="Aptos" w:hAnsi="Aptos"/>
          <w:lang w:val="pl-PL"/>
        </w:rPr>
        <w:t>416</w:t>
      </w:r>
      <w:r w:rsidRPr="00CA6EAB">
        <w:rPr>
          <w:rFonts w:ascii="Aptos" w:hAnsi="Aptos"/>
          <w:lang w:val="pl-PL"/>
        </w:rPr>
        <w:t xml:space="preserve"> </w:t>
      </w:r>
      <w:r w:rsidR="00D17F46">
        <w:rPr>
          <w:rFonts w:ascii="Aptos" w:hAnsi="Aptos"/>
          <w:lang w:val="pl-PL"/>
        </w:rPr>
        <w:t>Twardogóra</w:t>
      </w:r>
      <w:r w:rsidRPr="00CA6EAB">
        <w:rPr>
          <w:rFonts w:ascii="Aptos" w:hAnsi="Aptos"/>
          <w:lang w:val="pl-PL"/>
        </w:rPr>
        <w:t>. Z Administratorem można się skontaktować za pomocą</w:t>
      </w:r>
      <w:r>
        <w:rPr>
          <w:rFonts w:ascii="Aptos" w:hAnsi="Aptos"/>
          <w:lang w:val="pl-PL"/>
        </w:rPr>
        <w:t xml:space="preserve"> </w:t>
      </w:r>
      <w:r w:rsidRPr="00CA6EAB">
        <w:rPr>
          <w:rFonts w:ascii="Aptos" w:hAnsi="Aptos"/>
          <w:lang w:val="pl-PL"/>
        </w:rPr>
        <w:t>tel.: (+48)</w:t>
      </w:r>
      <w:r w:rsidR="00D17F46" w:rsidRPr="00D17F46">
        <w:t xml:space="preserve"> </w:t>
      </w:r>
      <w:r w:rsidR="00D17F46" w:rsidRPr="00D17F46">
        <w:rPr>
          <w:rFonts w:ascii="Aptos" w:hAnsi="Aptos"/>
          <w:lang w:val="pl-PL"/>
        </w:rPr>
        <w:t>71 399 22 00</w:t>
      </w:r>
      <w:r w:rsidRPr="00CA6EAB">
        <w:rPr>
          <w:rFonts w:ascii="Aptos" w:hAnsi="Aptos"/>
          <w:lang w:val="pl-PL"/>
        </w:rPr>
        <w:t xml:space="preserve"> adres poczty e-mail: </w:t>
      </w:r>
      <w:r w:rsidR="00D17F46">
        <w:rPr>
          <w:rFonts w:ascii="Aptos" w:hAnsi="Aptos"/>
          <w:lang w:val="pl-PL"/>
        </w:rPr>
        <w:t>ratusz</w:t>
      </w:r>
      <w:r w:rsidR="00D17F46" w:rsidRPr="00D17F46">
        <w:rPr>
          <w:rFonts w:ascii="Aptos" w:hAnsi="Aptos"/>
          <w:lang w:val="pl-PL"/>
        </w:rPr>
        <w:t>@twardogora.pl</w:t>
      </w:r>
      <w:r w:rsidRPr="00CA6EAB">
        <w:rPr>
          <w:rFonts w:ascii="Aptos" w:hAnsi="Aptos"/>
          <w:lang w:val="pl-PL"/>
        </w:rPr>
        <w:t xml:space="preserve"> lub pisemnie na adres siedziby</w:t>
      </w:r>
      <w:r>
        <w:rPr>
          <w:rFonts w:ascii="Aptos" w:hAnsi="Aptos"/>
          <w:lang w:val="pl-PL"/>
        </w:rPr>
        <w:t xml:space="preserve"> </w:t>
      </w:r>
      <w:r w:rsidRPr="00CA6EAB">
        <w:rPr>
          <w:rFonts w:ascii="Aptos" w:hAnsi="Aptos"/>
          <w:lang w:val="pl-PL"/>
        </w:rPr>
        <w:t xml:space="preserve">Administratora. Adres strony internetowej </w:t>
      </w:r>
      <w:hyperlink r:id="rId9" w:history="1">
        <w:r w:rsidR="00D17F46" w:rsidRPr="00040384">
          <w:rPr>
            <w:rStyle w:val="Hipercze"/>
            <w:rFonts w:ascii="Aptos" w:hAnsi="Aptos"/>
            <w:lang w:val="pl-PL"/>
          </w:rPr>
          <w:t>https://www.twardogora.pl</w:t>
        </w:r>
      </w:hyperlink>
    </w:p>
    <w:p w14:paraId="3A228054" w14:textId="6F118577" w:rsidR="00CA6EAB" w:rsidRPr="00CA6EAB" w:rsidRDefault="00CA6EAB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CA6EAB">
        <w:rPr>
          <w:rFonts w:ascii="Aptos" w:hAnsi="Aptos"/>
          <w:b/>
          <w:bCs/>
          <w:lang w:val="pl-PL"/>
        </w:rPr>
        <w:t>Administrator wyznaczył Inspektora Ochrony Danych Osobowych</w:t>
      </w:r>
      <w:r w:rsidRPr="00CA6EAB">
        <w:rPr>
          <w:rFonts w:ascii="Aptos" w:hAnsi="Aptos"/>
          <w:lang w:val="pl-PL"/>
        </w:rPr>
        <w:t xml:space="preserve"> Pa</w:t>
      </w:r>
      <w:r w:rsidR="00C14558">
        <w:rPr>
          <w:rFonts w:ascii="Aptos" w:hAnsi="Aptos"/>
          <w:lang w:val="pl-PL"/>
        </w:rPr>
        <w:t>nią</w:t>
      </w:r>
      <w:r w:rsidRPr="00CA6EAB">
        <w:rPr>
          <w:rFonts w:ascii="Aptos" w:hAnsi="Aptos"/>
          <w:lang w:val="pl-PL"/>
        </w:rPr>
        <w:t xml:space="preserve"> </w:t>
      </w:r>
      <w:r w:rsidR="00C14558">
        <w:rPr>
          <w:rFonts w:ascii="Aptos" w:hAnsi="Aptos"/>
          <w:lang w:val="pl-PL"/>
        </w:rPr>
        <w:t>Dorotę Mak-Wypych</w:t>
      </w:r>
      <w:r w:rsidRPr="00CA6EAB">
        <w:rPr>
          <w:rFonts w:ascii="Aptos" w:hAnsi="Aptos"/>
          <w:lang w:val="pl-PL"/>
        </w:rPr>
        <w:t>, z któr</w:t>
      </w:r>
      <w:r w:rsidR="00C14558">
        <w:rPr>
          <w:rFonts w:ascii="Aptos" w:hAnsi="Aptos"/>
          <w:lang w:val="pl-PL"/>
        </w:rPr>
        <w:t>ą</w:t>
      </w:r>
      <w:r>
        <w:rPr>
          <w:rFonts w:ascii="Aptos" w:hAnsi="Aptos"/>
          <w:lang w:val="pl-PL"/>
        </w:rPr>
        <w:t xml:space="preserve"> </w:t>
      </w:r>
      <w:r w:rsidRPr="00CA6EAB">
        <w:rPr>
          <w:rFonts w:ascii="Aptos" w:hAnsi="Aptos"/>
          <w:lang w:val="pl-PL"/>
        </w:rPr>
        <w:t xml:space="preserve">może się Pani/Pan skontaktować za pomocą adresu poczty e-mail: </w:t>
      </w:r>
      <w:r w:rsidR="00D17F46" w:rsidRPr="00D17F46">
        <w:rPr>
          <w:rFonts w:ascii="Aptos" w:hAnsi="Aptos"/>
          <w:lang w:val="pl-PL"/>
        </w:rPr>
        <w:t>iod@twardogora.pl</w:t>
      </w:r>
      <w:r w:rsidRPr="00CA6EAB">
        <w:rPr>
          <w:rFonts w:ascii="Aptos" w:hAnsi="Aptos"/>
          <w:lang w:val="pl-PL"/>
        </w:rPr>
        <w:t xml:space="preserve"> lub za pomocą numeru</w:t>
      </w:r>
      <w:r>
        <w:rPr>
          <w:rFonts w:ascii="Aptos" w:hAnsi="Aptos"/>
          <w:lang w:val="pl-PL"/>
        </w:rPr>
        <w:t xml:space="preserve"> </w:t>
      </w:r>
      <w:r w:rsidRPr="00CA6EAB">
        <w:rPr>
          <w:rFonts w:ascii="Aptos" w:hAnsi="Aptos"/>
          <w:lang w:val="pl-PL"/>
        </w:rPr>
        <w:t xml:space="preserve">telefonu (+48) </w:t>
      </w:r>
      <w:r w:rsidR="00D17F46">
        <w:rPr>
          <w:rFonts w:ascii="Aptos" w:hAnsi="Aptos"/>
          <w:lang w:val="pl-PL"/>
        </w:rPr>
        <w:t xml:space="preserve">399 22 </w:t>
      </w:r>
      <w:r w:rsidR="003C72D6">
        <w:rPr>
          <w:rFonts w:ascii="Aptos" w:hAnsi="Aptos"/>
          <w:lang w:val="pl-PL"/>
        </w:rPr>
        <w:t>00</w:t>
      </w:r>
      <w:r w:rsidRPr="00CA6EAB">
        <w:rPr>
          <w:rFonts w:ascii="Aptos" w:hAnsi="Aptos"/>
          <w:lang w:val="pl-PL"/>
        </w:rPr>
        <w:t xml:space="preserve"> lub pisemnie na adres siedziby Administratora wskazany w pkt. 1</w:t>
      </w:r>
    </w:p>
    <w:p w14:paraId="067DFB13" w14:textId="44E49E9D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Cele i podstawy przetwarzania: </w:t>
      </w:r>
      <w:r w:rsidRPr="00FE0AE2">
        <w:rPr>
          <w:rFonts w:ascii="Aptos" w:hAnsi="Aptos"/>
          <w:lang w:val="pl-PL"/>
        </w:rPr>
        <w:t xml:space="preserve">Dane przetwarzane </w:t>
      </w:r>
      <w:r w:rsidR="00D65F1E" w:rsidRPr="00FE0AE2">
        <w:rPr>
          <w:rFonts w:ascii="Aptos" w:hAnsi="Aptos"/>
          <w:lang w:val="pl-PL"/>
        </w:rPr>
        <w:t>są</w:t>
      </w:r>
      <w:r w:rsidRPr="00FE0AE2">
        <w:rPr>
          <w:rFonts w:ascii="Aptos" w:hAnsi="Aptos"/>
          <w:lang w:val="pl-PL"/>
        </w:rPr>
        <w:t xml:space="preserve"> w celu przeprowadzenia naboru, weryfikacji formalno-prawnej i technicznej, przygotowania dokumentacji projektowej, zawarcia i realizacji umowy, rozliczenia i archiwizacji projektu budowy POS. Podstawy prawne: art. 6 ust. 1 lit. c RODO (</w:t>
      </w:r>
      <w:r w:rsidR="00D65F1E" w:rsidRPr="00FE0AE2">
        <w:rPr>
          <w:rFonts w:ascii="Aptos" w:hAnsi="Aptos"/>
          <w:lang w:val="pl-PL"/>
        </w:rPr>
        <w:t>obowiązek</w:t>
      </w:r>
      <w:r w:rsidRPr="00FE0AE2">
        <w:rPr>
          <w:rFonts w:ascii="Aptos" w:hAnsi="Aptos"/>
          <w:lang w:val="pl-PL"/>
        </w:rPr>
        <w:t xml:space="preserve"> prawny), art. 6 ust. 1 lit. e RODO (zadanie w interesie publicznym), art. 6 ust. 1 lit. b RODO (wykonanie umowy – po jej zawarciu), a w zakresie dobrowolnych form kontaktu – art. 6 ust. 1 lit. a RODO (zgoda).</w:t>
      </w:r>
    </w:p>
    <w:p w14:paraId="2A15AC18" w14:textId="6786AA6A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Odbiorcy danych: </w:t>
      </w:r>
      <w:r w:rsidRPr="00FE0AE2">
        <w:rPr>
          <w:rFonts w:ascii="Aptos" w:hAnsi="Aptos"/>
          <w:lang w:val="pl-PL"/>
        </w:rPr>
        <w:t xml:space="preserve">Instytucje </w:t>
      </w:r>
      <w:r w:rsidR="00D65F1E" w:rsidRPr="00FE0AE2">
        <w:rPr>
          <w:rFonts w:ascii="Aptos" w:hAnsi="Aptos"/>
          <w:lang w:val="pl-PL"/>
        </w:rPr>
        <w:t>uczestniczące</w:t>
      </w:r>
      <w:r w:rsidRPr="00FE0AE2">
        <w:rPr>
          <w:rFonts w:ascii="Aptos" w:hAnsi="Aptos"/>
          <w:lang w:val="pl-PL"/>
        </w:rPr>
        <w:t xml:space="preserve"> w realizacji i kontroli programu, wykonawca wybrany w przetargu, dostawcy </w:t>
      </w:r>
      <w:r w:rsidR="00D65F1E" w:rsidRPr="00FE0AE2">
        <w:rPr>
          <w:rFonts w:ascii="Aptos" w:hAnsi="Aptos"/>
          <w:lang w:val="pl-PL"/>
        </w:rPr>
        <w:t>usług</w:t>
      </w:r>
      <w:r w:rsidRPr="00FE0AE2">
        <w:rPr>
          <w:rFonts w:ascii="Aptos" w:hAnsi="Aptos"/>
          <w:lang w:val="pl-PL"/>
        </w:rPr>
        <w:t xml:space="preserve"> IT – </w:t>
      </w:r>
      <w:r w:rsidR="00D65F1E" w:rsidRPr="00FE0AE2">
        <w:rPr>
          <w:rFonts w:ascii="Aptos" w:hAnsi="Aptos"/>
          <w:lang w:val="pl-PL"/>
        </w:rPr>
        <w:t>wyłącznie</w:t>
      </w:r>
      <w:r w:rsidRPr="00FE0AE2">
        <w:rPr>
          <w:rFonts w:ascii="Aptos" w:hAnsi="Aptos"/>
          <w:lang w:val="pl-PL"/>
        </w:rPr>
        <w:t xml:space="preserve"> w </w:t>
      </w:r>
      <w:r w:rsidR="00D65F1E" w:rsidRPr="00FE0AE2">
        <w:rPr>
          <w:rFonts w:ascii="Aptos" w:hAnsi="Aptos"/>
          <w:lang w:val="pl-PL"/>
        </w:rPr>
        <w:t>niezbędnym</w:t>
      </w:r>
      <w:r w:rsidRPr="00FE0AE2">
        <w:rPr>
          <w:rFonts w:ascii="Aptos" w:hAnsi="Aptos"/>
          <w:lang w:val="pl-PL"/>
        </w:rPr>
        <w:t xml:space="preserve"> zakresie i na podstawie </w:t>
      </w:r>
      <w:r w:rsidR="00D65F1E" w:rsidRPr="00FE0AE2">
        <w:rPr>
          <w:rFonts w:ascii="Aptos" w:hAnsi="Aptos"/>
          <w:lang w:val="pl-PL"/>
        </w:rPr>
        <w:t>umów</w:t>
      </w:r>
      <w:r w:rsidRPr="00FE0AE2">
        <w:rPr>
          <w:rFonts w:ascii="Aptos" w:hAnsi="Aptos"/>
          <w:lang w:val="pl-PL"/>
        </w:rPr>
        <w:t xml:space="preserve"> powierzenia.</w:t>
      </w:r>
    </w:p>
    <w:p w14:paraId="1C77E44C" w14:textId="3AFF068D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Okres przechowywania: </w:t>
      </w:r>
      <w:r w:rsidRPr="00FE0AE2">
        <w:rPr>
          <w:rFonts w:ascii="Aptos" w:hAnsi="Aptos"/>
          <w:lang w:val="pl-PL"/>
        </w:rPr>
        <w:t xml:space="preserve">Przez czas realizacji projektu oraz </w:t>
      </w:r>
      <w:r w:rsidR="00D65F1E" w:rsidRPr="00FE0AE2">
        <w:rPr>
          <w:rFonts w:ascii="Aptos" w:hAnsi="Aptos"/>
          <w:lang w:val="pl-PL"/>
        </w:rPr>
        <w:t>wynikający</w:t>
      </w:r>
      <w:r w:rsidRPr="00FE0AE2">
        <w:rPr>
          <w:rFonts w:ascii="Aptos" w:hAnsi="Aptos"/>
          <w:lang w:val="pl-PL"/>
        </w:rPr>
        <w:t xml:space="preserve"> z </w:t>
      </w:r>
      <w:r w:rsidR="00D65F1E" w:rsidRPr="00FE0AE2">
        <w:rPr>
          <w:rFonts w:ascii="Aptos" w:hAnsi="Aptos"/>
          <w:lang w:val="pl-PL"/>
        </w:rPr>
        <w:t>przepisów</w:t>
      </w:r>
      <w:r w:rsidRPr="00FE0AE2">
        <w:rPr>
          <w:rFonts w:ascii="Aptos" w:hAnsi="Aptos"/>
          <w:lang w:val="pl-PL"/>
        </w:rPr>
        <w:t xml:space="preserve"> </w:t>
      </w:r>
      <w:r>
        <w:rPr>
          <w:rFonts w:ascii="Aptos" w:hAnsi="Aptos"/>
          <w:lang w:val="pl-PL"/>
        </w:rPr>
        <w:t xml:space="preserve">                            </w:t>
      </w:r>
      <w:r w:rsidRPr="00FE0AE2">
        <w:rPr>
          <w:rFonts w:ascii="Aptos" w:hAnsi="Aptos"/>
          <w:lang w:val="pl-PL"/>
        </w:rPr>
        <w:t xml:space="preserve">o archiwizacji i wytycznych programowych (co najmniej do </w:t>
      </w:r>
      <w:r w:rsidR="00D65F1E" w:rsidRPr="00FE0AE2">
        <w:rPr>
          <w:rFonts w:ascii="Aptos" w:hAnsi="Aptos"/>
          <w:lang w:val="pl-PL"/>
        </w:rPr>
        <w:t>końca</w:t>
      </w:r>
      <w:r w:rsidRPr="00FE0AE2">
        <w:rPr>
          <w:rFonts w:ascii="Aptos" w:hAnsi="Aptos"/>
          <w:lang w:val="pl-PL"/>
        </w:rPr>
        <w:t xml:space="preserve"> okresu </w:t>
      </w:r>
      <w:r w:rsidR="00D65F1E" w:rsidRPr="00FE0AE2">
        <w:rPr>
          <w:rFonts w:ascii="Aptos" w:hAnsi="Aptos"/>
          <w:lang w:val="pl-PL"/>
        </w:rPr>
        <w:t>trwałości</w:t>
      </w:r>
      <w:r w:rsidRPr="00FE0AE2">
        <w:rPr>
          <w:rFonts w:ascii="Aptos" w:hAnsi="Aptos"/>
          <w:lang w:val="pl-PL"/>
        </w:rPr>
        <w:t xml:space="preserve"> projektu).</w:t>
      </w:r>
    </w:p>
    <w:p w14:paraId="3E7DE757" w14:textId="3DFB1A38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Prawa osoby: </w:t>
      </w:r>
      <w:r w:rsidR="00D65F1E" w:rsidRPr="00FE0AE2">
        <w:rPr>
          <w:rFonts w:ascii="Aptos" w:hAnsi="Aptos"/>
          <w:lang w:val="pl-PL"/>
        </w:rPr>
        <w:t>Dostęp</w:t>
      </w:r>
      <w:r w:rsidRPr="00FE0AE2">
        <w:rPr>
          <w:rFonts w:ascii="Aptos" w:hAnsi="Aptos"/>
          <w:lang w:val="pl-PL"/>
        </w:rPr>
        <w:t xml:space="preserve"> do danych, sprostowanie, ograniczenie przetwarzania, sprzeciw</w:t>
      </w:r>
      <w:r>
        <w:rPr>
          <w:rFonts w:ascii="Aptos" w:hAnsi="Aptos"/>
          <w:lang w:val="pl-PL"/>
        </w:rPr>
        <w:t xml:space="preserve">                    </w:t>
      </w:r>
      <w:r w:rsidRPr="00FE0AE2">
        <w:rPr>
          <w:rFonts w:ascii="Aptos" w:hAnsi="Aptos"/>
          <w:lang w:val="pl-PL"/>
        </w:rPr>
        <w:t xml:space="preserve"> (w zakresie art. 6 ust. 1 lit. e), a przy zgodzie – prawo do jej wycofania bez </w:t>
      </w:r>
      <w:r w:rsidR="00D65F1E" w:rsidRPr="00FE0AE2">
        <w:rPr>
          <w:rFonts w:ascii="Aptos" w:hAnsi="Aptos"/>
          <w:lang w:val="pl-PL"/>
        </w:rPr>
        <w:t>wpływu</w:t>
      </w:r>
      <w:r w:rsidRPr="00FE0AE2">
        <w:rPr>
          <w:rFonts w:ascii="Aptos" w:hAnsi="Aptos"/>
          <w:lang w:val="pl-PL"/>
        </w:rPr>
        <w:t xml:space="preserve"> na </w:t>
      </w:r>
      <w:r w:rsidR="00D65F1E" w:rsidRPr="00FE0AE2">
        <w:rPr>
          <w:rFonts w:ascii="Aptos" w:hAnsi="Aptos"/>
          <w:lang w:val="pl-PL"/>
        </w:rPr>
        <w:t>zgodność</w:t>
      </w:r>
      <w:r w:rsidRPr="00FE0AE2">
        <w:rPr>
          <w:rFonts w:ascii="Aptos" w:hAnsi="Aptos"/>
          <w:lang w:val="pl-PL"/>
        </w:rPr>
        <w:t xml:space="preserve"> z prawem przetwarzania sprzed </w:t>
      </w:r>
      <w:r w:rsidR="00D65F1E" w:rsidRPr="00FE0AE2">
        <w:rPr>
          <w:rFonts w:ascii="Aptos" w:hAnsi="Aptos"/>
          <w:lang w:val="pl-PL"/>
        </w:rPr>
        <w:t>cofnięcia</w:t>
      </w:r>
      <w:r w:rsidRPr="00FE0AE2">
        <w:rPr>
          <w:rFonts w:ascii="Aptos" w:hAnsi="Aptos"/>
          <w:lang w:val="pl-PL"/>
        </w:rPr>
        <w:t xml:space="preserve">; prawo do </w:t>
      </w:r>
      <w:r w:rsidR="00D65F1E" w:rsidRPr="00FE0AE2">
        <w:rPr>
          <w:rFonts w:ascii="Aptos" w:hAnsi="Aptos"/>
          <w:lang w:val="pl-PL"/>
        </w:rPr>
        <w:t>usunięcia</w:t>
      </w:r>
      <w:r w:rsidRPr="00FE0AE2">
        <w:rPr>
          <w:rFonts w:ascii="Aptos" w:hAnsi="Aptos"/>
          <w:lang w:val="pl-PL"/>
        </w:rPr>
        <w:t xml:space="preserve"> danych </w:t>
      </w:r>
      <w:r w:rsidR="00D65F1E" w:rsidRPr="00FE0AE2">
        <w:rPr>
          <w:rFonts w:ascii="Aptos" w:hAnsi="Aptos"/>
          <w:lang w:val="pl-PL"/>
        </w:rPr>
        <w:t>może</w:t>
      </w:r>
      <w:r w:rsidRPr="00FE0AE2">
        <w:rPr>
          <w:rFonts w:ascii="Aptos" w:hAnsi="Aptos"/>
          <w:lang w:val="pl-PL"/>
        </w:rPr>
        <w:t xml:space="preserve"> </w:t>
      </w:r>
      <w:r w:rsidR="00D65F1E" w:rsidRPr="00FE0AE2">
        <w:rPr>
          <w:rFonts w:ascii="Aptos" w:hAnsi="Aptos"/>
          <w:lang w:val="pl-PL"/>
        </w:rPr>
        <w:t>być</w:t>
      </w:r>
      <w:r w:rsidRPr="00FE0AE2">
        <w:rPr>
          <w:rFonts w:ascii="Aptos" w:hAnsi="Aptos"/>
          <w:lang w:val="pl-PL"/>
        </w:rPr>
        <w:t xml:space="preserve"> ograniczone przepisami.</w:t>
      </w:r>
    </w:p>
    <w:p w14:paraId="7F20C320" w14:textId="3BF6BA48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Skarga: </w:t>
      </w:r>
      <w:r w:rsidRPr="00FE0AE2">
        <w:rPr>
          <w:rFonts w:ascii="Aptos" w:hAnsi="Aptos"/>
          <w:lang w:val="pl-PL"/>
        </w:rPr>
        <w:t>Prawo wniesienia skargi do Prezesa UODO (ul. Stawki 2, 00-193 Warszawa).</w:t>
      </w:r>
    </w:p>
    <w:p w14:paraId="26EAB09E" w14:textId="67D548F5" w:rsidR="006A07B6" w:rsidRPr="00FE0AE2" w:rsidRDefault="00D65F1E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lastRenderedPageBreak/>
        <w:t xml:space="preserve">Obowiązek podania danych: </w:t>
      </w:r>
      <w:r w:rsidRPr="00FE0AE2">
        <w:rPr>
          <w:rFonts w:ascii="Aptos" w:hAnsi="Aptos"/>
          <w:lang w:val="pl-PL"/>
        </w:rPr>
        <w:t xml:space="preserve">Podanie danych jest obowiązkowe w zakresie wynikającym </w:t>
      </w:r>
      <w:r w:rsidR="00807417">
        <w:rPr>
          <w:rFonts w:ascii="Aptos" w:hAnsi="Aptos"/>
          <w:lang w:val="pl-PL"/>
        </w:rPr>
        <w:t xml:space="preserve">               </w:t>
      </w:r>
      <w:r w:rsidRPr="00FE0AE2">
        <w:rPr>
          <w:rFonts w:ascii="Aptos" w:hAnsi="Aptos"/>
          <w:lang w:val="pl-PL"/>
        </w:rPr>
        <w:t>z przepisów i warunków udziału w projekcie; brak danych uniemożliwi rozpatrzenie deklaracji i zawarcie umowy.</w:t>
      </w:r>
    </w:p>
    <w:p w14:paraId="010FE515" w14:textId="1E5FE4DC" w:rsidR="006A07B6" w:rsidRPr="00FE0AE2" w:rsidRDefault="00807417" w:rsidP="003C72D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ptos" w:hAnsi="Aptos"/>
          <w:lang w:val="pl-PL"/>
        </w:rPr>
      </w:pPr>
      <w:r w:rsidRPr="00FE0AE2">
        <w:rPr>
          <w:rFonts w:ascii="Aptos" w:hAnsi="Aptos"/>
          <w:b/>
          <w:lang w:val="pl-PL"/>
        </w:rPr>
        <w:t xml:space="preserve">Przekazywanie danych/profilowanie: </w:t>
      </w:r>
      <w:r w:rsidRPr="00FE0AE2">
        <w:rPr>
          <w:rFonts w:ascii="Aptos" w:hAnsi="Aptos"/>
          <w:lang w:val="pl-PL"/>
        </w:rPr>
        <w:t>Dane nie s</w:t>
      </w:r>
      <w:r w:rsidR="008F72F5">
        <w:rPr>
          <w:rFonts w:ascii="Aptos" w:hAnsi="Aptos"/>
          <w:lang w:val="pl-PL"/>
        </w:rPr>
        <w:t>ą</w:t>
      </w:r>
      <w:r w:rsidRPr="00FE0AE2">
        <w:rPr>
          <w:rFonts w:ascii="Aptos" w:hAnsi="Aptos"/>
          <w:lang w:val="pl-PL"/>
        </w:rPr>
        <w:t xml:space="preserve"> przekazywane do </w:t>
      </w:r>
      <w:r w:rsidR="00D65F1E" w:rsidRPr="00FE0AE2">
        <w:rPr>
          <w:rFonts w:ascii="Aptos" w:hAnsi="Aptos"/>
          <w:lang w:val="pl-PL"/>
        </w:rPr>
        <w:t>państwa</w:t>
      </w:r>
      <w:r w:rsidRPr="00FE0AE2">
        <w:rPr>
          <w:rFonts w:ascii="Aptos" w:hAnsi="Aptos"/>
          <w:lang w:val="pl-PL"/>
        </w:rPr>
        <w:t xml:space="preserve"> trzeciego/organizacji </w:t>
      </w:r>
      <w:r w:rsidR="00D65F1E" w:rsidRPr="00FE0AE2">
        <w:rPr>
          <w:rFonts w:ascii="Aptos" w:hAnsi="Aptos"/>
          <w:lang w:val="pl-PL"/>
        </w:rPr>
        <w:t>międzynarodowej</w:t>
      </w:r>
      <w:r w:rsidRPr="00FE0AE2">
        <w:rPr>
          <w:rFonts w:ascii="Aptos" w:hAnsi="Aptos"/>
          <w:lang w:val="pl-PL"/>
        </w:rPr>
        <w:t xml:space="preserve"> i nie </w:t>
      </w:r>
      <w:r w:rsidR="00D65F1E" w:rsidRPr="00FE0AE2">
        <w:rPr>
          <w:rFonts w:ascii="Aptos" w:hAnsi="Aptos"/>
          <w:lang w:val="pl-PL"/>
        </w:rPr>
        <w:t>podlegają</w:t>
      </w:r>
      <w:r w:rsidRPr="00FE0AE2">
        <w:rPr>
          <w:rFonts w:ascii="Aptos" w:hAnsi="Aptos"/>
          <w:lang w:val="pl-PL"/>
        </w:rPr>
        <w:t xml:space="preserve"> zautomatyzowanemu podejmowaniu decyzji, w tym profilowaniu.</w:t>
      </w:r>
    </w:p>
    <w:p w14:paraId="7D8A92A6" w14:textId="77777777" w:rsidR="00D65F1E" w:rsidRDefault="00D65F1E" w:rsidP="00D65F1E">
      <w:pPr>
        <w:spacing w:after="0"/>
        <w:jc w:val="both"/>
        <w:rPr>
          <w:rFonts w:ascii="Aptos" w:hAnsi="Aptos"/>
          <w:lang w:val="pl-PL"/>
        </w:rPr>
      </w:pPr>
    </w:p>
    <w:p w14:paraId="59D418F0" w14:textId="4828D4A1" w:rsidR="006A07B6" w:rsidRDefault="00D65F1E" w:rsidP="00D65F1E">
      <w:pPr>
        <w:spacing w:after="0"/>
        <w:jc w:val="both"/>
        <w:rPr>
          <w:rFonts w:ascii="Aptos" w:hAnsi="Aptos"/>
          <w:lang w:val="pl-PL"/>
        </w:rPr>
      </w:pPr>
      <w:r w:rsidRPr="00D65F1E">
        <w:rPr>
          <w:rFonts w:ascii="Aptos" w:hAnsi="Aptos"/>
          <w:lang w:val="pl-PL"/>
        </w:rPr>
        <w:t>Oświadczam, że zapoznałem/</w:t>
      </w:r>
      <w:proofErr w:type="spellStart"/>
      <w:r w:rsidRPr="00D65F1E">
        <w:rPr>
          <w:rFonts w:ascii="Aptos" w:hAnsi="Aptos"/>
          <w:lang w:val="pl-PL"/>
        </w:rPr>
        <w:t>am</w:t>
      </w:r>
      <w:proofErr w:type="spellEnd"/>
      <w:r w:rsidRPr="00D65F1E">
        <w:rPr>
          <w:rFonts w:ascii="Aptos" w:hAnsi="Aptos"/>
          <w:lang w:val="pl-PL"/>
        </w:rPr>
        <w:t xml:space="preserve"> się z treścią Klauzuli informacyjnej RODO.</w:t>
      </w:r>
    </w:p>
    <w:p w14:paraId="708CE923" w14:textId="77777777" w:rsidR="00CA6EAB" w:rsidRDefault="00CA6EAB" w:rsidP="00D65F1E">
      <w:pPr>
        <w:spacing w:after="0"/>
        <w:jc w:val="both"/>
        <w:rPr>
          <w:rFonts w:ascii="Aptos" w:hAnsi="Aptos"/>
          <w:lang w:val="pl-PL"/>
        </w:rPr>
      </w:pPr>
    </w:p>
    <w:p w14:paraId="2377C67D" w14:textId="77777777" w:rsidR="00CA6EAB" w:rsidRPr="00D65F1E" w:rsidRDefault="00CA6EAB" w:rsidP="00D65F1E">
      <w:pPr>
        <w:spacing w:after="0"/>
        <w:jc w:val="both"/>
        <w:rPr>
          <w:rFonts w:ascii="Aptos" w:hAnsi="Aptos"/>
          <w:lang w:val="pl-PL"/>
        </w:rPr>
      </w:pPr>
    </w:p>
    <w:p w14:paraId="49EAAA51" w14:textId="77777777" w:rsidR="00D65F1E" w:rsidRDefault="00D65F1E" w:rsidP="00D65F1E">
      <w:pPr>
        <w:spacing w:after="0"/>
        <w:jc w:val="both"/>
        <w:rPr>
          <w:rFonts w:ascii="Aptos" w:hAnsi="Aptos"/>
          <w:lang w:val="pl-PL"/>
        </w:rPr>
      </w:pPr>
    </w:p>
    <w:p w14:paraId="258814E0" w14:textId="77777777" w:rsidR="00EC77FC" w:rsidRPr="00D65F1E" w:rsidRDefault="00EC77FC" w:rsidP="00D65F1E">
      <w:pPr>
        <w:spacing w:after="0"/>
        <w:jc w:val="both"/>
        <w:rPr>
          <w:rFonts w:ascii="Aptos" w:hAnsi="Aptos"/>
          <w:lang w:val="pl-PL"/>
        </w:rPr>
      </w:pPr>
    </w:p>
    <w:p w14:paraId="04239BB9" w14:textId="736ACF72" w:rsidR="00CA6EAB" w:rsidRPr="00CA6EAB" w:rsidRDefault="00CA6EAB" w:rsidP="00CA6EAB">
      <w:pPr>
        <w:spacing w:after="0"/>
        <w:jc w:val="both"/>
        <w:rPr>
          <w:rFonts w:ascii="Aptos" w:hAnsi="Aptos"/>
          <w:lang w:val="pl-PL"/>
        </w:rPr>
      </w:pPr>
      <w:r w:rsidRPr="00CA6EAB">
        <w:rPr>
          <w:rFonts w:ascii="Aptos" w:hAnsi="Aptos"/>
          <w:lang w:val="pl-PL"/>
        </w:rPr>
        <w:t>…………………………</w:t>
      </w:r>
      <w:r w:rsidR="00EC77FC">
        <w:rPr>
          <w:rFonts w:ascii="Aptos" w:hAnsi="Aptos"/>
          <w:lang w:val="pl-PL"/>
        </w:rPr>
        <w:t>…………………………………………</w:t>
      </w:r>
      <w:r w:rsidR="00EC77FC">
        <w:rPr>
          <w:rFonts w:ascii="Aptos" w:hAnsi="Aptos"/>
          <w:lang w:val="pl-PL"/>
        </w:rPr>
        <w:tab/>
        <w:t xml:space="preserve">         ………….………………………</w:t>
      </w:r>
    </w:p>
    <w:p w14:paraId="1BB0761C" w14:textId="6AB9B00B" w:rsidR="00D65F1E" w:rsidRPr="00D65F1E" w:rsidRDefault="00CA6EAB" w:rsidP="00CA6EAB">
      <w:pPr>
        <w:spacing w:after="0"/>
        <w:jc w:val="both"/>
        <w:rPr>
          <w:rFonts w:ascii="Aptos" w:hAnsi="Aptos"/>
          <w:lang w:val="pl-PL"/>
        </w:rPr>
      </w:pPr>
      <w:r w:rsidRPr="00CA6EAB">
        <w:rPr>
          <w:rFonts w:ascii="Aptos" w:hAnsi="Aptos"/>
          <w:lang w:val="pl-PL"/>
        </w:rPr>
        <w:t>Czytelny podpis Wnioskodawcy / Współwłaściciel</w:t>
      </w:r>
      <w:r w:rsidR="000F557A">
        <w:rPr>
          <w:rFonts w:ascii="Aptos" w:hAnsi="Aptos"/>
          <w:lang w:val="pl-PL"/>
        </w:rPr>
        <w:t>i</w:t>
      </w:r>
      <w:r w:rsidRPr="00CA6EAB">
        <w:rPr>
          <w:rFonts w:ascii="Aptos" w:hAnsi="Aptos"/>
          <w:lang w:val="pl-PL"/>
        </w:rPr>
        <w:tab/>
      </w:r>
      <w:r w:rsidRPr="00CA6EAB">
        <w:rPr>
          <w:rFonts w:ascii="Aptos" w:hAnsi="Aptos"/>
          <w:lang w:val="pl-PL"/>
        </w:rPr>
        <w:tab/>
      </w:r>
      <w:r w:rsidRPr="00CA6EAB">
        <w:rPr>
          <w:rFonts w:ascii="Aptos" w:hAnsi="Aptos"/>
          <w:lang w:val="pl-PL"/>
        </w:rPr>
        <w:tab/>
      </w:r>
      <w:r w:rsidR="00EC77FC">
        <w:rPr>
          <w:rFonts w:ascii="Aptos" w:hAnsi="Aptos"/>
          <w:lang w:val="pl-PL"/>
        </w:rPr>
        <w:t xml:space="preserve">       </w:t>
      </w:r>
      <w:r w:rsidRPr="00CA6EAB">
        <w:rPr>
          <w:rFonts w:ascii="Aptos" w:hAnsi="Aptos"/>
          <w:lang w:val="pl-PL"/>
        </w:rPr>
        <w:t>Miejscowość, data</w:t>
      </w:r>
    </w:p>
    <w:p w14:paraId="5B311214" w14:textId="68D8E87C" w:rsidR="006A07B6" w:rsidRPr="00D65F1E" w:rsidRDefault="006A07B6" w:rsidP="009967DF">
      <w:pPr>
        <w:spacing w:after="0"/>
        <w:ind w:firstLine="720"/>
        <w:jc w:val="both"/>
        <w:rPr>
          <w:rFonts w:ascii="Aptos" w:hAnsi="Aptos"/>
          <w:lang w:val="pl-PL"/>
        </w:rPr>
      </w:pPr>
    </w:p>
    <w:sectPr w:rsidR="006A07B6" w:rsidRPr="00D65F1E" w:rsidSect="00BB0531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83E035F"/>
    <w:multiLevelType w:val="hybridMultilevel"/>
    <w:tmpl w:val="E33E63A8"/>
    <w:lvl w:ilvl="0" w:tplc="5B72B6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41AA6"/>
    <w:multiLevelType w:val="hybridMultilevel"/>
    <w:tmpl w:val="1702F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278302">
    <w:abstractNumId w:val="8"/>
  </w:num>
  <w:num w:numId="2" w16cid:durableId="1862665384">
    <w:abstractNumId w:val="6"/>
  </w:num>
  <w:num w:numId="3" w16cid:durableId="1101142169">
    <w:abstractNumId w:val="5"/>
  </w:num>
  <w:num w:numId="4" w16cid:durableId="519243617">
    <w:abstractNumId w:val="4"/>
  </w:num>
  <w:num w:numId="5" w16cid:durableId="558521228">
    <w:abstractNumId w:val="7"/>
  </w:num>
  <w:num w:numId="6" w16cid:durableId="796023195">
    <w:abstractNumId w:val="3"/>
  </w:num>
  <w:num w:numId="7" w16cid:durableId="798451054">
    <w:abstractNumId w:val="2"/>
  </w:num>
  <w:num w:numId="8" w16cid:durableId="821657026">
    <w:abstractNumId w:val="1"/>
  </w:num>
  <w:num w:numId="9" w16cid:durableId="703092170">
    <w:abstractNumId w:val="0"/>
  </w:num>
  <w:num w:numId="10" w16cid:durableId="1089543067">
    <w:abstractNumId w:val="10"/>
  </w:num>
  <w:num w:numId="11" w16cid:durableId="5579363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34FC"/>
    <w:rsid w:val="0006063C"/>
    <w:rsid w:val="00062F8D"/>
    <w:rsid w:val="000645A1"/>
    <w:rsid w:val="000F557A"/>
    <w:rsid w:val="000F64BC"/>
    <w:rsid w:val="0015074B"/>
    <w:rsid w:val="0029639D"/>
    <w:rsid w:val="00326F90"/>
    <w:rsid w:val="003729FE"/>
    <w:rsid w:val="003C72D6"/>
    <w:rsid w:val="004A44F4"/>
    <w:rsid w:val="004F4066"/>
    <w:rsid w:val="00510E6E"/>
    <w:rsid w:val="005C0614"/>
    <w:rsid w:val="006072CA"/>
    <w:rsid w:val="00623DBA"/>
    <w:rsid w:val="00671AF4"/>
    <w:rsid w:val="006A07B6"/>
    <w:rsid w:val="00706134"/>
    <w:rsid w:val="007203B5"/>
    <w:rsid w:val="007C6A03"/>
    <w:rsid w:val="00807417"/>
    <w:rsid w:val="008F72F5"/>
    <w:rsid w:val="009967DF"/>
    <w:rsid w:val="009C7BFB"/>
    <w:rsid w:val="00A21846"/>
    <w:rsid w:val="00A76743"/>
    <w:rsid w:val="00AA1D8D"/>
    <w:rsid w:val="00AA7CA4"/>
    <w:rsid w:val="00B244A2"/>
    <w:rsid w:val="00B47730"/>
    <w:rsid w:val="00B72A1B"/>
    <w:rsid w:val="00BB0531"/>
    <w:rsid w:val="00BC293B"/>
    <w:rsid w:val="00BC3CDE"/>
    <w:rsid w:val="00C018E8"/>
    <w:rsid w:val="00C14558"/>
    <w:rsid w:val="00C224F6"/>
    <w:rsid w:val="00CA6EAB"/>
    <w:rsid w:val="00CB0664"/>
    <w:rsid w:val="00CE6156"/>
    <w:rsid w:val="00D133EF"/>
    <w:rsid w:val="00D17F46"/>
    <w:rsid w:val="00D43CBB"/>
    <w:rsid w:val="00D46C72"/>
    <w:rsid w:val="00D65F1E"/>
    <w:rsid w:val="00EB029F"/>
    <w:rsid w:val="00EC77FC"/>
    <w:rsid w:val="00ED5AA2"/>
    <w:rsid w:val="00F771D9"/>
    <w:rsid w:val="00F832D3"/>
    <w:rsid w:val="00FC693F"/>
    <w:rsid w:val="00FE0AE2"/>
    <w:rsid w:val="00FF334D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1C033D0"/>
  <w14:defaultImageDpi w14:val="330"/>
  <w15:docId w15:val="{4BFD3B22-2FEF-45B6-8E00-2119DC04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F46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C018E8"/>
    <w:pPr>
      <w:spacing w:after="0" w:line="240" w:lineRule="auto"/>
    </w:pPr>
    <w:rPr>
      <w:rFonts w:eastAsia="Aptos"/>
      <w:kern w:val="2"/>
      <w:sz w:val="24"/>
      <w:szCs w:val="24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6EA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6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twardogor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65b3a0-04b6-4bd2-bd02-24097f68844a" xsi:nil="true"/>
    <lcf76f155ced4ddcb4097134ff3c332f xmlns="d94b5ce9-0383-4f0d-bded-8fdbd4a28b5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2B021BDD36CC4C9701A396A20072A9" ma:contentTypeVersion="18" ma:contentTypeDescription="Utwórz nowy dokument." ma:contentTypeScope="" ma:versionID="126806cb7631e71e6b6a1f43ebf7d50e">
  <xsd:schema xmlns:xsd="http://www.w3.org/2001/XMLSchema" xmlns:xs="http://www.w3.org/2001/XMLSchema" xmlns:p="http://schemas.microsoft.com/office/2006/metadata/properties" xmlns:ns2="d94b5ce9-0383-4f0d-bded-8fdbd4a28b59" xmlns:ns3="7665b3a0-04b6-4bd2-bd02-24097f68844a" targetNamespace="http://schemas.microsoft.com/office/2006/metadata/properties" ma:root="true" ma:fieldsID="74a5e19af453c68f42a247c65a6852ae" ns2:_="" ns3:_="">
    <xsd:import namespace="d94b5ce9-0383-4f0d-bded-8fdbd4a28b59"/>
    <xsd:import namespace="7665b3a0-04b6-4bd2-bd02-24097f6884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b5ce9-0383-4f0d-bded-8fdbd4a28b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142002d5-3109-4816-a9a0-01d8e4360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b3a0-04b6-4bd2-bd02-24097f6884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433b43c-1734-4f37-913d-900314015bb3}" ma:internalName="TaxCatchAll" ma:showField="CatchAllData" ma:web="7665b3a0-04b6-4bd2-bd02-24097f6884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B9FDC-2EFA-4090-A334-CD788D2B3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07D97-3AA8-4D17-98C9-3179E6AF9346}">
  <ds:schemaRefs>
    <ds:schemaRef ds:uri="http://schemas.microsoft.com/office/2006/metadata/properties"/>
    <ds:schemaRef ds:uri="http://schemas.microsoft.com/office/infopath/2007/PartnerControls"/>
    <ds:schemaRef ds:uri="7665b3a0-04b6-4bd2-bd02-24097f68844a"/>
    <ds:schemaRef ds:uri="d94b5ce9-0383-4f0d-bded-8fdbd4a28b59"/>
  </ds:schemaRefs>
</ds:datastoreItem>
</file>

<file path=customXml/itemProps3.xml><?xml version="1.0" encoding="utf-8"?>
<ds:datastoreItem xmlns:ds="http://schemas.openxmlformats.org/officeDocument/2006/customXml" ds:itemID="{DB87F046-C88F-48E9-995E-C0F212B077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EBD48-6F6C-49BE-8E7E-794CA3927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4b5ce9-0383-4f0d-bded-8fdbd4a28b59"/>
    <ds:schemaRef ds:uri="7665b3a0-04b6-4bd2-bd02-24097f6884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1099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Andrzej Makarczuk</cp:lastModifiedBy>
  <cp:revision>6</cp:revision>
  <cp:lastPrinted>2026-02-26T12:24:00Z</cp:lastPrinted>
  <dcterms:created xsi:type="dcterms:W3CDTF">2026-03-26T11:35:00Z</dcterms:created>
  <dcterms:modified xsi:type="dcterms:W3CDTF">2026-03-26T11:37:00Z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0x010100BE2B021BDD36CC4C9701A396A20072A9</vt:lpwstr>
  </property>
</Properties>
</file>